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DC" w:rsidRPr="00365321" w:rsidRDefault="00854ADC" w:rsidP="00854ADC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854ADC" w:rsidRPr="00365321" w:rsidRDefault="00854ADC" w:rsidP="00854ADC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854ADC" w:rsidRPr="00365321" w:rsidRDefault="00854ADC" w:rsidP="00854ADC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854ADC" w:rsidRPr="00365321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854ADC" w:rsidRPr="00365321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854ADC" w:rsidRPr="00664516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854ADC" w:rsidRPr="00C96620" w:rsidRDefault="00854ADC" w:rsidP="00854ADC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854ADC" w:rsidRPr="00637460" w:rsidRDefault="00854ADC" w:rsidP="00854AD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854ADC" w:rsidRPr="00637460" w:rsidRDefault="00854ADC" w:rsidP="00854AD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Б1.В.13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Банковское дело»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54ADC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Тараканова Н.В., к.э.н., доц.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854ADC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854ADC">
        <w:rPr>
          <w:color w:val="000000" w:themeColor="text1"/>
          <w:sz w:val="20"/>
        </w:rPr>
        <w:t>3</w:t>
      </w:r>
    </w:p>
    <w:p w:rsidR="00854ADC" w:rsidRDefault="00854ADC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bookmarkStart w:id="0" w:name="_GoBack"/>
      <w:bookmarkEnd w:id="0"/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802C43" w:rsidRPr="00637460" w:rsidRDefault="00802C43" w:rsidP="00802C43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приобретение обучающимися теоретических знаний и практических навыков в различных направлениях деятельности банков как одной из основных институциональных форм финансовой системы.</w:t>
      </w:r>
    </w:p>
    <w:p w:rsidR="00802C43" w:rsidRPr="00637460" w:rsidRDefault="00802C43" w:rsidP="00802C43">
      <w:pPr>
        <w:widowControl/>
        <w:tabs>
          <w:tab w:val="left" w:pos="900"/>
          <w:tab w:val="left" w:pos="993"/>
          <w:tab w:val="left" w:pos="1080"/>
        </w:tabs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>Задачи дисциплины:</w:t>
      </w:r>
      <w:r w:rsidRPr="00637460">
        <w:rPr>
          <w:color w:val="000000" w:themeColor="text1"/>
          <w:sz w:val="20"/>
        </w:rPr>
        <w:t xml:space="preserve"> обучение и освоение знаний в областях:</w:t>
      </w:r>
    </w:p>
    <w:p w:rsidR="00802C43" w:rsidRPr="00637460" w:rsidRDefault="00802C43" w:rsidP="00802C43">
      <w:pPr>
        <w:widowControl/>
        <w:numPr>
          <w:ilvl w:val="1"/>
          <w:numId w:val="14"/>
        </w:numPr>
        <w:tabs>
          <w:tab w:val="clear" w:pos="1647"/>
          <w:tab w:val="left" w:pos="900"/>
          <w:tab w:val="left" w:pos="1080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стратегического управления и планирования банковской деятельности;</w:t>
      </w:r>
    </w:p>
    <w:p w:rsidR="00802C43" w:rsidRPr="00637460" w:rsidRDefault="00802C43" w:rsidP="00802C43">
      <w:pPr>
        <w:widowControl/>
        <w:numPr>
          <w:ilvl w:val="1"/>
          <w:numId w:val="14"/>
        </w:numPr>
        <w:tabs>
          <w:tab w:val="clear" w:pos="1647"/>
          <w:tab w:val="left" w:pos="900"/>
          <w:tab w:val="left" w:pos="1080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построения целесообразной организационно-функциональной структуры кредитной организации;</w:t>
      </w:r>
    </w:p>
    <w:p w:rsidR="00802C43" w:rsidRPr="00637460" w:rsidRDefault="00802C43" w:rsidP="00802C43">
      <w:pPr>
        <w:widowControl/>
        <w:numPr>
          <w:ilvl w:val="1"/>
          <w:numId w:val="14"/>
        </w:numPr>
        <w:tabs>
          <w:tab w:val="clear" w:pos="1647"/>
          <w:tab w:val="left" w:pos="900"/>
          <w:tab w:val="left" w:pos="1080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виды банковских операций;</w:t>
      </w:r>
    </w:p>
    <w:p w:rsidR="00802C43" w:rsidRPr="00637460" w:rsidRDefault="00802C43" w:rsidP="00802C43">
      <w:pPr>
        <w:widowControl/>
        <w:numPr>
          <w:ilvl w:val="1"/>
          <w:numId w:val="14"/>
        </w:numPr>
        <w:tabs>
          <w:tab w:val="clear" w:pos="1647"/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базовые принципы аналитической работы и особенности формирования информационно-аналитического поля банка;</w:t>
      </w:r>
    </w:p>
    <w:p w:rsidR="00802C43" w:rsidRPr="00637460" w:rsidRDefault="00802C43" w:rsidP="00802C43">
      <w:pPr>
        <w:widowControl/>
        <w:numPr>
          <w:ilvl w:val="1"/>
          <w:numId w:val="14"/>
        </w:numPr>
        <w:tabs>
          <w:tab w:val="clear" w:pos="1647"/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вопросы организации и оценки эффективности </w:t>
      </w:r>
      <w:proofErr w:type="spellStart"/>
      <w:r w:rsidRPr="00637460">
        <w:rPr>
          <w:color w:val="000000" w:themeColor="text1"/>
          <w:sz w:val="20"/>
        </w:rPr>
        <w:t>внутрибанковского</w:t>
      </w:r>
      <w:proofErr w:type="spellEnd"/>
      <w:r w:rsidRPr="00637460">
        <w:rPr>
          <w:color w:val="000000" w:themeColor="text1"/>
          <w:sz w:val="20"/>
        </w:rPr>
        <w:t xml:space="preserve"> контроля.  </w:t>
      </w:r>
    </w:p>
    <w:p w:rsidR="00802C43" w:rsidRPr="00637460" w:rsidRDefault="00802C43" w:rsidP="00802C43">
      <w:pPr>
        <w:widowControl/>
        <w:snapToGrid/>
        <w:spacing w:before="0" w:after="0"/>
        <w:rPr>
          <w:color w:val="000000" w:themeColor="text1"/>
          <w:szCs w:val="24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802C43" w:rsidRPr="00637460" w:rsidRDefault="00802C43" w:rsidP="00802C43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«Банковское дело»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802C43" w:rsidRPr="00637460" w:rsidRDefault="00802C43" w:rsidP="00802C43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color w:val="000000" w:themeColor="text1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802C43" w:rsidRPr="00637460" w:rsidRDefault="00802C43" w:rsidP="00802C43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802C43" w:rsidRPr="00637460" w:rsidRDefault="00802C43" w:rsidP="00802C43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802C43" w:rsidRPr="00637460" w:rsidRDefault="00802C43" w:rsidP="00802C43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802C43" w:rsidRPr="00637460" w:rsidRDefault="00802C43" w:rsidP="00802C43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802C43" w:rsidRPr="00637460" w:rsidRDefault="00802C43" w:rsidP="00802C43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802C43" w:rsidRPr="00637460" w:rsidRDefault="00802C43" w:rsidP="00802C43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мониторинг конъюнктуры рынка банковских услуг, ры</w:t>
      </w:r>
      <w:r w:rsidR="00881707">
        <w:rPr>
          <w:color w:val="000000" w:themeColor="text1"/>
          <w:sz w:val="20"/>
        </w:rPr>
        <w:t>нка ценных бумаг; иностранной ва</w:t>
      </w:r>
      <w:r w:rsidRPr="00637460">
        <w:rPr>
          <w:color w:val="000000" w:themeColor="text1"/>
          <w:sz w:val="20"/>
        </w:rPr>
        <w:t>люты, товарно-сырьевых рынков;</w:t>
      </w:r>
    </w:p>
    <w:p w:rsidR="00802C43" w:rsidRPr="00637460" w:rsidRDefault="00802C43" w:rsidP="00802C43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802C43" w:rsidRPr="00637460" w:rsidRDefault="00802C43" w:rsidP="00802C43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802C43" w:rsidRPr="00637460" w:rsidRDefault="00802C43" w:rsidP="00802C43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802C43" w:rsidRPr="00637460" w:rsidRDefault="00802C43" w:rsidP="00802C43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802C43" w:rsidRPr="00637460" w:rsidRDefault="00802C43" w:rsidP="00802C43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802C43" w:rsidRPr="00637460" w:rsidRDefault="00802C43" w:rsidP="00802C43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4501"/>
      </w:tblGrid>
      <w:tr w:rsidR="00F51C0E" w:rsidTr="00F51C0E">
        <w:tc>
          <w:tcPr>
            <w:tcW w:w="2235" w:type="dxa"/>
            <w:vAlign w:val="center"/>
          </w:tcPr>
          <w:p w:rsidR="00F51C0E" w:rsidRPr="00F51C0E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jc w:val="center"/>
              <w:rPr>
                <w:b/>
                <w:color w:val="000000" w:themeColor="text1"/>
                <w:sz w:val="20"/>
              </w:rPr>
            </w:pPr>
            <w:r w:rsidRPr="00F51C0E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F51C0E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118" w:type="dxa"/>
            <w:vAlign w:val="center"/>
          </w:tcPr>
          <w:p w:rsidR="00F51C0E" w:rsidRPr="00F51C0E" w:rsidRDefault="00F51C0E" w:rsidP="004206DC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F51C0E">
              <w:rPr>
                <w:b/>
                <w:color w:val="000000" w:themeColor="text1"/>
                <w:sz w:val="20"/>
              </w:rPr>
              <w:t>Индикаторы достижений компетенций</w:t>
            </w:r>
          </w:p>
          <w:p w:rsidR="00F51C0E" w:rsidRPr="00F51C0E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01" w:type="dxa"/>
            <w:vAlign w:val="center"/>
          </w:tcPr>
          <w:p w:rsidR="00F51C0E" w:rsidRPr="00F51C0E" w:rsidRDefault="00F51C0E" w:rsidP="004206DC">
            <w:pPr>
              <w:pStyle w:val="aff8"/>
              <w:tabs>
                <w:tab w:val="left" w:pos="306"/>
                <w:tab w:val="left" w:pos="900"/>
              </w:tabs>
              <w:spacing w:before="0" w:after="0"/>
              <w:ind w:left="0"/>
              <w:jc w:val="center"/>
              <w:rPr>
                <w:b/>
                <w:color w:val="000000" w:themeColor="text1"/>
                <w:sz w:val="20"/>
              </w:rPr>
            </w:pPr>
            <w:r w:rsidRPr="00F51C0E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F51C0E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F51C0E" w:rsidTr="00F51C0E">
        <w:tc>
          <w:tcPr>
            <w:tcW w:w="2235" w:type="dxa"/>
          </w:tcPr>
          <w:p w:rsidR="00F51C0E" w:rsidRPr="00637460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3118" w:type="dxa"/>
          </w:tcPr>
          <w:p w:rsidR="00F51C0E" w:rsidRPr="00637460" w:rsidRDefault="00F51C0E" w:rsidP="004206DC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F51C0E" w:rsidRPr="00637460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4501" w:type="dxa"/>
          </w:tcPr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банковской системы и кредитно-финансовой деятельности как объектов управления;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142"/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основы построения, расчета и анализа современной системы показателей, характеризующих сущность и содержание банковского дела;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систему функций, выполняемых Центральным банком и другими кредитными организациями;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понятия, характеризующие операции коммерческого банка;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специфику активных и пассивных банковских операций;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особенности валютных, лизинговых,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</w:t>
            </w:r>
            <w:proofErr w:type="spellStart"/>
            <w:r w:rsidRPr="00637460">
              <w:rPr>
                <w:color w:val="000000" w:themeColor="text1"/>
                <w:sz w:val="20"/>
              </w:rPr>
              <w:t>форфейтинговых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прочих операций коммерческих банков;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технологии сбора первичной финансовой информации. </w:t>
            </w:r>
            <w:r w:rsidRPr="00637460">
              <w:rPr>
                <w:b/>
                <w:color w:val="000000" w:themeColor="text1"/>
                <w:sz w:val="20"/>
              </w:rPr>
              <w:t>08.008 А/01.6</w:t>
            </w:r>
          </w:p>
          <w:p w:rsidR="00F51C0E" w:rsidRPr="00637460" w:rsidRDefault="00F51C0E" w:rsidP="004206DC">
            <w:pPr>
              <w:numPr>
                <w:ilvl w:val="0"/>
                <w:numId w:val="15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методики оценки кредитоспособности потенциальных клиентов, используемые на </w:t>
            </w:r>
            <w:r w:rsidRPr="00637460">
              <w:rPr>
                <w:color w:val="000000" w:themeColor="text1"/>
                <w:sz w:val="20"/>
              </w:rPr>
              <w:lastRenderedPageBreak/>
              <w:t>практике в банках</w:t>
            </w:r>
            <w:r w:rsidRPr="00637460">
              <w:rPr>
                <w:b/>
                <w:color w:val="000000" w:themeColor="text1"/>
                <w:sz w:val="20"/>
              </w:rPr>
              <w:t>08016 В/01.6</w:t>
            </w:r>
          </w:p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</w:rPr>
              <w:t>Уметь</w:t>
            </w:r>
            <w:r w:rsidRPr="00637460">
              <w:rPr>
                <w:b/>
                <w:color w:val="000000" w:themeColor="text1"/>
                <w:sz w:val="20"/>
                <w:u w:val="single"/>
              </w:rPr>
              <w:t>: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сущность и содержание банковского дела, выявлять его основные характеристики;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и анализировать функции, выполняемые банком;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и оценивать особенности банковской системы и кредитно-финансовой деятельности как объектов управления;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выбирать и применять основные виды банковских операций;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оценивать эффективность валютных, лизинговых,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</w:t>
            </w:r>
            <w:proofErr w:type="spellStart"/>
            <w:r w:rsidRPr="00637460">
              <w:rPr>
                <w:color w:val="000000" w:themeColor="text1"/>
                <w:sz w:val="20"/>
              </w:rPr>
              <w:t>форфейтинговых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прочих операций коммерческих банков;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получать, интерпретировать и документировать результаты исследований </w:t>
            </w:r>
            <w:r w:rsidRPr="00637460">
              <w:rPr>
                <w:b/>
                <w:color w:val="000000" w:themeColor="text1"/>
                <w:sz w:val="20"/>
              </w:rPr>
              <w:t>08.008 А/01.6</w:t>
            </w:r>
          </w:p>
          <w:p w:rsidR="00F51C0E" w:rsidRPr="00637460" w:rsidRDefault="00F51C0E" w:rsidP="004206DC">
            <w:pPr>
              <w:numPr>
                <w:ilvl w:val="0"/>
                <w:numId w:val="16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работать с источниками данных по платежеспособности клиента </w:t>
            </w:r>
            <w:r w:rsidRPr="00637460">
              <w:rPr>
                <w:b/>
                <w:color w:val="000000" w:themeColor="text1"/>
                <w:sz w:val="20"/>
              </w:rPr>
              <w:t>08016 В/01.6</w:t>
            </w:r>
          </w:p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Владеть:</w:t>
            </w:r>
          </w:p>
          <w:p w:rsidR="00F51C0E" w:rsidRPr="00637460" w:rsidRDefault="00F51C0E" w:rsidP="004206DC">
            <w:pPr>
              <w:pStyle w:val="aff8"/>
              <w:numPr>
                <w:ilvl w:val="0"/>
                <w:numId w:val="17"/>
              </w:numPr>
              <w:tabs>
                <w:tab w:val="left" w:pos="306"/>
                <w:tab w:val="left" w:pos="900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эффективного управления кредитными организациями, их деятельностью и отдельными операциями в условиях рыночной конкуренции</w:t>
            </w:r>
          </w:p>
          <w:p w:rsidR="00F51C0E" w:rsidRPr="00637460" w:rsidRDefault="00F51C0E" w:rsidP="004206DC">
            <w:pPr>
              <w:pStyle w:val="aff8"/>
              <w:numPr>
                <w:ilvl w:val="0"/>
                <w:numId w:val="17"/>
              </w:numPr>
              <w:tabs>
                <w:tab w:val="left" w:pos="306"/>
                <w:tab w:val="left" w:pos="900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мониторинга информационных источников финансовой информации 08.008 А/01.6</w:t>
            </w:r>
          </w:p>
          <w:p w:rsidR="00F51C0E" w:rsidRPr="00637460" w:rsidRDefault="00F51C0E" w:rsidP="004206DC">
            <w:pPr>
              <w:pStyle w:val="aff8"/>
              <w:numPr>
                <w:ilvl w:val="0"/>
                <w:numId w:val="17"/>
              </w:numPr>
              <w:tabs>
                <w:tab w:val="left" w:pos="306"/>
                <w:tab w:val="left" w:pos="900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кредитоспособность заемщика перед выдачей кредита 08016 В/01.6</w:t>
            </w:r>
          </w:p>
        </w:tc>
      </w:tr>
      <w:tr w:rsidR="00F51C0E" w:rsidTr="00F51C0E">
        <w:tc>
          <w:tcPr>
            <w:tcW w:w="2235" w:type="dxa"/>
          </w:tcPr>
          <w:p w:rsidR="00F51C0E" w:rsidRPr="00637460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</w:t>
            </w:r>
          </w:p>
        </w:tc>
        <w:tc>
          <w:tcPr>
            <w:tcW w:w="3118" w:type="dxa"/>
          </w:tcPr>
          <w:p w:rsidR="00F51C0E" w:rsidRPr="00637460" w:rsidRDefault="00F51C0E" w:rsidP="004206D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ПК-3.1. Демонстрирует способность выполнять профессиональные обязанности в процессе текущей деятельности как институтов финансовых рынков, так и организаций различных отраслей экономики</w:t>
            </w:r>
          </w:p>
          <w:p w:rsidR="00F51C0E" w:rsidRPr="00637460" w:rsidRDefault="00F51C0E" w:rsidP="004206D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F51C0E" w:rsidRPr="00637460" w:rsidRDefault="00F51C0E" w:rsidP="004206D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ПК-3.3. Демонстрирует способность разрабатывать новые финансовые и кредитные услуги и реализовывать их на финансовых рынках</w:t>
            </w:r>
          </w:p>
          <w:p w:rsidR="00F51C0E" w:rsidRPr="00637460" w:rsidRDefault="00F51C0E" w:rsidP="004206DC">
            <w:pPr>
              <w:pStyle w:val="aff8"/>
              <w:tabs>
                <w:tab w:val="left" w:pos="900"/>
              </w:tabs>
              <w:spacing w:before="0" w:after="0"/>
              <w:ind w:left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  <w:tc>
          <w:tcPr>
            <w:tcW w:w="4501" w:type="dxa"/>
          </w:tcPr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1080"/>
              </w:tabs>
              <w:spacing w:before="0" w:after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</w:t>
            </w:r>
            <w:r w:rsidRPr="00637460">
              <w:rPr>
                <w:color w:val="000000" w:themeColor="text1"/>
                <w:sz w:val="20"/>
                <w:u w:val="single"/>
              </w:rPr>
              <w:t>:</w:t>
            </w:r>
          </w:p>
          <w:p w:rsidR="00F51C0E" w:rsidRPr="00637460" w:rsidRDefault="00F51C0E" w:rsidP="004206DC">
            <w:pPr>
              <w:numPr>
                <w:ilvl w:val="0"/>
                <w:numId w:val="18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базовые принципы аналитической работы и особенности формирования информационно-аналитического поля банка;</w:t>
            </w:r>
          </w:p>
          <w:p w:rsidR="00F51C0E" w:rsidRPr="00637460" w:rsidRDefault="00F51C0E" w:rsidP="004206DC">
            <w:pPr>
              <w:numPr>
                <w:ilvl w:val="0"/>
                <w:numId w:val="18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порядок построения целесообразной организационно-функциональной структуры кредитной организации;</w:t>
            </w:r>
          </w:p>
          <w:p w:rsidR="00F51C0E" w:rsidRPr="00637460" w:rsidRDefault="00F51C0E" w:rsidP="004206DC">
            <w:pPr>
              <w:numPr>
                <w:ilvl w:val="0"/>
                <w:numId w:val="18"/>
              </w:numPr>
              <w:tabs>
                <w:tab w:val="left" w:pos="306"/>
                <w:tab w:val="left" w:pos="54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порядок стратегического управления и планирования банковской деятельности;</w:t>
            </w:r>
          </w:p>
          <w:p w:rsidR="00F51C0E" w:rsidRPr="00637460" w:rsidRDefault="00F51C0E" w:rsidP="004206DC">
            <w:pPr>
              <w:numPr>
                <w:ilvl w:val="0"/>
                <w:numId w:val="18"/>
              </w:numPr>
              <w:tabs>
                <w:tab w:val="left" w:pos="306"/>
                <w:tab w:val="left" w:pos="54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нормативные базы в области финансовой деятельности </w:t>
            </w:r>
            <w:r w:rsidRPr="00637460">
              <w:rPr>
                <w:b/>
                <w:color w:val="000000" w:themeColor="text1"/>
                <w:sz w:val="20"/>
              </w:rPr>
              <w:t>08.008 А/01.6</w:t>
            </w:r>
          </w:p>
          <w:p w:rsidR="00F51C0E" w:rsidRPr="00637460" w:rsidRDefault="00F51C0E" w:rsidP="004206DC">
            <w:pPr>
              <w:numPr>
                <w:ilvl w:val="0"/>
                <w:numId w:val="18"/>
              </w:numPr>
              <w:tabs>
                <w:tab w:val="left" w:pos="306"/>
                <w:tab w:val="left" w:pos="54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методики и технологии, применяемые в розничном и корпоративном кредитовании банка </w:t>
            </w:r>
            <w:r w:rsidRPr="00637460">
              <w:rPr>
                <w:b/>
                <w:color w:val="000000" w:themeColor="text1"/>
                <w:sz w:val="20"/>
              </w:rPr>
              <w:t>08016 В/01.6</w:t>
            </w:r>
          </w:p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1080"/>
              </w:tabs>
              <w:spacing w:before="0" w:after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</w:t>
            </w:r>
            <w:r w:rsidRPr="00637460">
              <w:rPr>
                <w:color w:val="000000" w:themeColor="text1"/>
                <w:sz w:val="20"/>
                <w:u w:val="single"/>
              </w:rPr>
              <w:t>:</w:t>
            </w:r>
          </w:p>
          <w:p w:rsidR="00F51C0E" w:rsidRPr="00637460" w:rsidRDefault="00F51C0E" w:rsidP="004206DC">
            <w:pPr>
              <w:numPr>
                <w:ilvl w:val="0"/>
                <w:numId w:val="19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на практике основные методы управления коммерческим банком;</w:t>
            </w:r>
          </w:p>
          <w:p w:rsidR="00F51C0E" w:rsidRPr="00637460" w:rsidRDefault="00F51C0E" w:rsidP="004206DC">
            <w:pPr>
              <w:numPr>
                <w:ilvl w:val="0"/>
                <w:numId w:val="19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принимать решения в области стратегического управления и планирования банковской деятельности;</w:t>
            </w:r>
          </w:p>
          <w:p w:rsidR="00F51C0E" w:rsidRPr="00637460" w:rsidRDefault="00F51C0E" w:rsidP="004206DC">
            <w:pPr>
              <w:numPr>
                <w:ilvl w:val="0"/>
                <w:numId w:val="19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целесообразность и эффективность организационно-функциональной структуры кредитной организации;</w:t>
            </w:r>
          </w:p>
          <w:p w:rsidR="00F51C0E" w:rsidRPr="00637460" w:rsidRDefault="00F51C0E" w:rsidP="004206DC">
            <w:pPr>
              <w:numPr>
                <w:ilvl w:val="0"/>
                <w:numId w:val="19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сбор данных и вести базы по клиентам в программном комплексе;</w:t>
            </w:r>
            <w:r w:rsidRPr="00637460">
              <w:rPr>
                <w:b/>
                <w:color w:val="000000" w:themeColor="text1"/>
                <w:sz w:val="20"/>
              </w:rPr>
              <w:t xml:space="preserve"> 08.008 А/01.6</w:t>
            </w:r>
          </w:p>
          <w:p w:rsidR="00F51C0E" w:rsidRPr="00637460" w:rsidRDefault="00F51C0E" w:rsidP="004206DC">
            <w:pPr>
              <w:numPr>
                <w:ilvl w:val="0"/>
                <w:numId w:val="19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формировать запрос в бюро кредитных историй</w:t>
            </w:r>
          </w:p>
          <w:p w:rsidR="00F51C0E" w:rsidRPr="00637460" w:rsidRDefault="00F51C0E" w:rsidP="004206DC">
            <w:p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</w:p>
          <w:p w:rsidR="00F51C0E" w:rsidRPr="00637460" w:rsidRDefault="00F51C0E" w:rsidP="004206DC">
            <w:pPr>
              <w:numPr>
                <w:ilvl w:val="0"/>
                <w:numId w:val="20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методами аналитической работы в банке и формирования информационно-аналитического поля банка;</w:t>
            </w:r>
          </w:p>
          <w:p w:rsidR="00F51C0E" w:rsidRPr="00637460" w:rsidRDefault="00F51C0E" w:rsidP="004206DC">
            <w:pPr>
              <w:numPr>
                <w:ilvl w:val="0"/>
                <w:numId w:val="20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pacing w:before="0" w:after="0"/>
              <w:ind w:left="0" w:firstLine="0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навыками работы в автоматизированных </w:t>
            </w:r>
            <w:r w:rsidRPr="00637460">
              <w:rPr>
                <w:color w:val="000000" w:themeColor="text1"/>
                <w:sz w:val="20"/>
              </w:rPr>
              <w:lastRenderedPageBreak/>
              <w:t>системах информационного обеспечения профессиональной деятельности;</w:t>
            </w:r>
            <w:r w:rsidRPr="00637460">
              <w:rPr>
                <w:b/>
                <w:color w:val="000000" w:themeColor="text1"/>
                <w:sz w:val="20"/>
              </w:rPr>
              <w:t xml:space="preserve"> 08.008 А/01.6</w:t>
            </w:r>
          </w:p>
          <w:p w:rsidR="00F51C0E" w:rsidRPr="00637460" w:rsidRDefault="00F51C0E" w:rsidP="004206DC">
            <w:pPr>
              <w:numPr>
                <w:ilvl w:val="0"/>
                <w:numId w:val="20"/>
              </w:numPr>
              <w:tabs>
                <w:tab w:val="left" w:pos="306"/>
                <w:tab w:val="left" w:pos="547"/>
                <w:tab w:val="left" w:pos="900"/>
                <w:tab w:val="left" w:pos="1080"/>
                <w:tab w:val="left" w:pos="1134"/>
              </w:tabs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экспресс-методами оценки платежеспособности клиента </w:t>
            </w:r>
            <w:r w:rsidRPr="00637460">
              <w:rPr>
                <w:b/>
                <w:color w:val="000000" w:themeColor="text1"/>
                <w:sz w:val="20"/>
              </w:rPr>
              <w:t>08016 В/01.6</w:t>
            </w:r>
          </w:p>
        </w:tc>
      </w:tr>
    </w:tbl>
    <w:p w:rsidR="00802C43" w:rsidRDefault="00802C43" w:rsidP="00802C43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p w:rsidR="00F51C0E" w:rsidRPr="00637460" w:rsidRDefault="00F51C0E" w:rsidP="00802C43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802C43" w:rsidRPr="00637460" w:rsidTr="001B28A8">
        <w:tc>
          <w:tcPr>
            <w:tcW w:w="889" w:type="dxa"/>
            <w:vMerge w:val="restart"/>
            <w:vAlign w:val="center"/>
          </w:tcPr>
          <w:p w:rsidR="00802C43" w:rsidRPr="00637460" w:rsidRDefault="00802C4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802C43" w:rsidRPr="00637460" w:rsidRDefault="00802C4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802C43" w:rsidRPr="00637460" w:rsidTr="001B28A8">
        <w:tc>
          <w:tcPr>
            <w:tcW w:w="889" w:type="dxa"/>
            <w:vMerge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802C43" w:rsidRPr="00637460" w:rsidTr="001B28A8">
        <w:tc>
          <w:tcPr>
            <w:tcW w:w="889" w:type="dxa"/>
            <w:vMerge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E94313" w:rsidRPr="00637460" w:rsidTr="001B28A8">
        <w:tc>
          <w:tcPr>
            <w:tcW w:w="889" w:type="dxa"/>
            <w:vMerge w:val="restart"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  <w:vMerge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6</w:t>
            </w: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  <w:vMerge w:val="restart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720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E94313" w:rsidRPr="00637460" w:rsidTr="001B28A8">
        <w:tc>
          <w:tcPr>
            <w:tcW w:w="889" w:type="dxa"/>
            <w:vMerge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6</w:t>
            </w: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1B28A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263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E94313" w:rsidRPr="00637460" w:rsidRDefault="00E94313" w:rsidP="00802C4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313" w:rsidRPr="00637460" w:rsidTr="001B28A8">
        <w:tc>
          <w:tcPr>
            <w:tcW w:w="889" w:type="dxa"/>
            <w:vMerge w:val="restart"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E94313" w:rsidRPr="00637460" w:rsidRDefault="00E94313" w:rsidP="00802C4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33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94313" w:rsidRPr="00637460" w:rsidTr="001B28A8">
        <w:tc>
          <w:tcPr>
            <w:tcW w:w="889" w:type="dxa"/>
            <w:vMerge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94313" w:rsidRPr="00637460" w:rsidRDefault="00E9431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E94313" w:rsidRPr="00637460" w:rsidRDefault="00E94313" w:rsidP="001B28A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E94313" w:rsidRPr="00637460" w:rsidRDefault="00E94313" w:rsidP="00802C4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802C43" w:rsidRPr="00637460" w:rsidTr="001B28A8">
        <w:tc>
          <w:tcPr>
            <w:tcW w:w="889" w:type="dxa"/>
            <w:vMerge/>
          </w:tcPr>
          <w:p w:rsidR="00802C43" w:rsidRPr="00637460" w:rsidRDefault="00802C4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802C43" w:rsidRPr="00637460" w:rsidRDefault="00802C43" w:rsidP="00802C4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802C43" w:rsidRPr="00637460" w:rsidRDefault="00802C43" w:rsidP="00802C4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802C43" w:rsidRPr="00637460" w:rsidRDefault="00802C43" w:rsidP="00802C4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1959"/>
        <w:gridCol w:w="7288"/>
      </w:tblGrid>
      <w:tr w:rsidR="00802C43" w:rsidRPr="00637460" w:rsidTr="001B28A8">
        <w:trPr>
          <w:tblHeader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№ п/п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802C43" w:rsidRPr="00637460" w:rsidTr="001B28A8"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Основы организации и деятельности банковской системы России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Сущность, функции и виды кредитных учреждений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Происхождение, сущность и функции банков. Содержание понятия «банковская деятельность». Функции банков в рыночной экономике. Основные виды кредитных учреждений. Центральные, эмиссионные, коммерческие, инвестиционные и ипотечные банки.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Банковская система России. Центральный банк Российской Федерации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Одноуровневый и двухуровневый тип построения банковской системы. Правовое регулирование банковской деятельности. Функции центрального банка. Структура центрального банка. Денежно-кредитная политика центрального банка. Взаимоотношения центрального банка с коммерческими банками.</w:t>
            </w:r>
          </w:p>
        </w:tc>
      </w:tr>
      <w:tr w:rsidR="00802C43" w:rsidRPr="00637460" w:rsidTr="001B28A8"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Коммерческие банки России: организационная структура, показатели эффективности деятельности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Коммерческие банки России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Двойственный характер банковской деятельности. Порядок создания коммерческих банков. Принципы и основное содержание деятельности коммерческих банков. Организационная структура коммерческого банка.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Структура банковских ресурсов. Пассивные и активные операции банков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банковских ресурсов. Собственные и привлеченные ресурсы. Вклады в уставный капитал коммерческого банка. Показатель достаточности банковского капитала. Резервный фонд коммерческого банка. Активные и пассивные операции банков.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Ликвидность коммерческого банка. Методы ее оценки и регулирования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Соотношение понятий доходности, платежеспособности и ликвидности. Показатели ликвидности и порядок государственного регулирования деятельности коммерческих банков. Управление ликвидностью на уровне коммерческого банка.</w:t>
            </w:r>
          </w:p>
        </w:tc>
      </w:tr>
      <w:tr w:rsidR="00802C43" w:rsidRPr="00637460" w:rsidTr="001B28A8">
        <w:trPr>
          <w:trHeight w:val="42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Кредитные операции коммерческого банка и организация кредитного процесса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Кредитный потенциал коммерческого банка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Процесс мультипликации депозитов. Увеличение денежной массы в результате кредитных операций. Обязательные резервы. Денежно-кредитный мультипликатор. Кредитный потенциал коммерческого банка. Первичный и вторичный резерв ликвидности банка. Эффективность использования кредитных средств банка. Межбанковские кредиты.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кредитного процесса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Принципы кредитования. Методы кредитования и виды ссудных счетов. Виды ссуд и порядок их предоставления. Организация процесса кредитования. Кредитоспособность заемщика и методы ее оценки.</w:t>
            </w:r>
          </w:p>
        </w:tc>
      </w:tr>
      <w:tr w:rsidR="00802C43" w:rsidRPr="00637460" w:rsidTr="001B28A8">
        <w:trPr>
          <w:trHeight w:val="42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Организация платежного оборота коммерческого банка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Формы и виды обеспечения возвратности банковских ссуд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Договор залога. Предмет залога. Залогодатели и залогодержатели. Виды залога. Договор поручительства. Поручитель и должник. Виды договора поручительства. Банковская гарантия. Страхование кредитов.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и формы безналичных расчетов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и условия проведения безналичных денежных расчетов. Расчеты платежными поручениями. Расчеты платежными требованиями-поручениями. Расчеты чеками. Расчеты аккредитивами. Инкассо.</w:t>
            </w:r>
          </w:p>
        </w:tc>
      </w:tr>
      <w:tr w:rsidR="00802C43" w:rsidRPr="00637460" w:rsidTr="001B28A8">
        <w:trPr>
          <w:trHeight w:val="23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Операции банков на рынке ценных бумаг. Валютные операции банков. 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Операции коммерческих банков с ценными бумагами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банковской деятельности на рынке ценных бумаг. Выпуск банком собственных ценных бумаг. Порядок выпуска и регистрации акций коммерческими банками. Порядок выпуска облигаций коммерческими банками. Порядок выпуска и обращения сертификатов и векселей коммерческих банков. Операции РЕПО.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Валютные операции коммерческих банков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Экономические основы валютных операций коммерческих банков РФ. Валютный рынок. Котировка валют. Классификация и понятие валютных операций коммерческих банков России. Финансовые инструменты как метод страхования валютных рисков.</w:t>
            </w:r>
          </w:p>
        </w:tc>
      </w:tr>
      <w:tr w:rsidR="00802C43" w:rsidRPr="00637460" w:rsidTr="001B28A8">
        <w:trPr>
          <w:trHeight w:val="23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Лизинговые,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факторинговые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</w:t>
            </w:r>
            <w:proofErr w:type="spellStart"/>
            <w:r w:rsidRPr="00637460">
              <w:rPr>
                <w:color w:val="000000" w:themeColor="text1"/>
                <w:sz w:val="20"/>
              </w:rPr>
              <w:t>форфейтинговые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прочие операции коммерческих банков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Лизинговые операции коммерческих банков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лизинговой сделки. Основные элементы лизинговой операции. Классификация видов лизинга и лизинговых операций. Организация и техника лизинговых операций. Содержание лизингового договора. Риски лизинговых сделок.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proofErr w:type="spellStart"/>
            <w:r w:rsidRPr="00637460">
              <w:rPr>
                <w:b/>
                <w:color w:val="000000" w:themeColor="text1"/>
                <w:sz w:val="20"/>
              </w:rPr>
              <w:t>Факторинговые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и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форфейтинговые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операции коммерческих банков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Сущность факторинга и принципы его организации. Виды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операций. Типы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соглашений. Международный факторинг.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Заключение договора о </w:t>
            </w:r>
            <w:proofErr w:type="spellStart"/>
            <w:r w:rsidRPr="00637460">
              <w:rPr>
                <w:color w:val="000000" w:themeColor="text1"/>
                <w:sz w:val="20"/>
              </w:rPr>
              <w:t>факторинговом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обслуживании. Форфейтинг.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Прочие операции коммерческих банков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Трастовые операции. Выдача поручительств за третьих лиц, предусматривающих исполнение в денежной форме.</w:t>
            </w:r>
          </w:p>
        </w:tc>
      </w:tr>
      <w:tr w:rsidR="00802C43" w:rsidRPr="00637460" w:rsidTr="001B28A8">
        <w:trPr>
          <w:trHeight w:val="23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7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Расчетно-кассовое  обслуживание в коммерческих банках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Основные виды счетов клиентов коммерческого банка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Порядок открытия расчетного счета в банке. Организация безналичных расчетов в коммерческом банке. Сущность и формы безналичных расчетов, их недостатки и преимущества. Организация ведения кассовых операций. Контроль кассовой дисциплины банком. Межбанковские расчеты. Межбанковский клиринг.</w:t>
            </w:r>
            <w:r w:rsidRPr="00637460">
              <w:rPr>
                <w:b/>
                <w:color w:val="000000" w:themeColor="text1"/>
                <w:sz w:val="20"/>
              </w:rPr>
              <w:t xml:space="preserve">  </w:t>
            </w:r>
          </w:p>
        </w:tc>
      </w:tr>
      <w:tr w:rsidR="00802C43" w:rsidRPr="00637460" w:rsidTr="001B28A8">
        <w:trPr>
          <w:trHeight w:val="232"/>
        </w:trPr>
        <w:tc>
          <w:tcPr>
            <w:tcW w:w="257" w:type="pct"/>
          </w:tcPr>
          <w:p w:rsidR="00802C43" w:rsidRPr="00637460" w:rsidRDefault="00802C43" w:rsidP="00802C4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05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рисков банковского бизнеса</w:t>
            </w:r>
          </w:p>
        </w:tc>
        <w:tc>
          <w:tcPr>
            <w:tcW w:w="3738" w:type="pct"/>
          </w:tcPr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банковских рисков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Внешние риски. Порядок анализа внешних рисков. </w:t>
            </w:r>
            <w:proofErr w:type="spellStart"/>
            <w:r w:rsidRPr="00637460">
              <w:rPr>
                <w:color w:val="000000" w:themeColor="text1"/>
                <w:sz w:val="20"/>
              </w:rPr>
              <w:t>Страновой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валютный, экономический риски. Риски сделки и перевода. Внутренние риски. Порядок анализа внутренних рисков. Методы расчета рисков. 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Оценка кредитоспособности заемщика в системе управления кредитными риском. 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Методы оценки финансового состояния крупных и средних предприятий. Оценка </w:t>
            </w:r>
          </w:p>
          <w:p w:rsidR="00802C43" w:rsidRPr="00637460" w:rsidRDefault="00802C43" w:rsidP="00802C4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делового риска. Особенности оценки кредитоспособности малых предприятий. Оценка кредитоспособности физических лиц. Оценка качества ссуды и качества кредитного портфеля банка.</w:t>
            </w:r>
          </w:p>
        </w:tc>
      </w:tr>
    </w:tbl>
    <w:p w:rsidR="00802C43" w:rsidRPr="00637460" w:rsidRDefault="00802C43" w:rsidP="00802C43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802C43" w:rsidRPr="00637460" w:rsidRDefault="00802C43" w:rsidP="00802C43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Основы организации и деятельности банковской системы России.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Основные виды кредитных учреждений: центральные, эмиссионные, коммерческие, инвестиционные и ипотечные банки, выполняемые ими функции. Банковская система России и правовое регулирование банковской деятельности.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Коммерческие банки России: организационная структура, показатели эффективности деятельности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Функции коммерческих банков, порядок их создания, организационная структура коммерческого банка.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 Ресурсы коммерческих банков, активные и пассивные операции, выполняемые коммерческими банками.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Кредитные операции коммерческого банка и организация кредитного процесса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Процесс мультипликации депозитов и увеличение денежной массы в результате кредитных операций.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Организация платежного оборота коммерческого банка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Формы и виды обеспечения возвратности банковских ссуд: залог, поручительство, банковская гарантия, страхование кредитов.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 Безналичные расчеты: организация, форма и их особенности.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Операции банков на рынке ценных бумаг. Валютные операции банков.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Валютные операции коммерческих банков. Классификация и понятие валютных операций коммерческих банков России.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6. Лизинговые, </w:t>
      </w:r>
      <w:proofErr w:type="spellStart"/>
      <w:r w:rsidRPr="00637460">
        <w:rPr>
          <w:b/>
          <w:color w:val="000000" w:themeColor="text1"/>
          <w:sz w:val="20"/>
        </w:rPr>
        <w:t>факторинговые</w:t>
      </w:r>
      <w:proofErr w:type="spellEnd"/>
      <w:r w:rsidRPr="00637460">
        <w:rPr>
          <w:b/>
          <w:color w:val="000000" w:themeColor="text1"/>
          <w:sz w:val="20"/>
        </w:rPr>
        <w:t xml:space="preserve">, </w:t>
      </w:r>
      <w:proofErr w:type="spellStart"/>
      <w:r w:rsidRPr="00637460">
        <w:rPr>
          <w:b/>
          <w:color w:val="000000" w:themeColor="text1"/>
          <w:sz w:val="20"/>
        </w:rPr>
        <w:t>форфейтинговые</w:t>
      </w:r>
      <w:proofErr w:type="spellEnd"/>
      <w:r w:rsidRPr="00637460">
        <w:rPr>
          <w:b/>
          <w:color w:val="000000" w:themeColor="text1"/>
          <w:sz w:val="20"/>
        </w:rPr>
        <w:t xml:space="preserve"> и прочие операции коммерческих банков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Лизинговые операции коммерческих банков: сущность, основные элементы, риски.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 </w:t>
      </w:r>
      <w:proofErr w:type="spellStart"/>
      <w:r w:rsidRPr="00637460">
        <w:rPr>
          <w:color w:val="000000" w:themeColor="text1"/>
          <w:sz w:val="20"/>
        </w:rPr>
        <w:t>Факторинговые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форфейтинговые</w:t>
      </w:r>
      <w:proofErr w:type="spellEnd"/>
      <w:r w:rsidRPr="00637460">
        <w:rPr>
          <w:color w:val="000000" w:themeColor="text1"/>
          <w:sz w:val="20"/>
        </w:rPr>
        <w:t xml:space="preserve"> и прочие операции коммерческих банков: виды и особенности их исполнения.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7. Расчетно-кассовое обслуживание в коммерческих банках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Основные виды счетов клиентов коммерческого банка: порядок открытия и ведения. Межбанковские расчеты и межбанковский клиринг.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8. Виды рисков банковского бизнеса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Виды рисков банковского бизнеса.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 Пути снижения влияния рисков на стабильность функционирования коммерческих банков.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Основы организации и деятельности банковской системы России.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Почему возникла необходимость в банках?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2. Назовите основные функции банков. Как выполнялись эти функции до возникновения банков?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Чем отличается банковская деятельность в рыночной и командной экономике?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Назовите, чем отличаются центральные банки от коммерческих?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Какие функции выполняют ипотечные и инвестиционные банки?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Назовите крупнейшие банки России.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Что такое денежная эмиссия?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Назовите основные функции Центрального Банка Российской Федерации.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Что будет, если современное общество останется на один день без банков?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Какими услугами банков Вы пользуетесь?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Коммерческие банки России: организационная структура, показатели эффективности деятельности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Укажите 10 отличий коммерческих банков от центрального.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Какие функции выполняют коммерческие банки относительно физических лиц?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функции выполняют коммерческие банки относительно юридических лиц?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Назовите порядок создания коммерческого банка.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Какие источники привлеченных ресурсов коммерческих банков вы знаете?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Для чего нужен резервный фонд коммерческого банка?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Что такое показатель достаточности банковского капитала?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Какие службы отслеживают деятельность коммерческих банков?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Что такое ликвидность коммерческого банка?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Какие показатели ликвидности бывают?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Кредитные операции коммерческого банка и организация кредитного процесса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Что является сутью процесса мультипликации депозитов?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Почему в результате кредитных операций увеличивается денежная масса?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показатели оценивают эффективность использования кредитных средств банка?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Для каких целей нужны межбанковские кредиты?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На каких принципах основывается процесс кредитования?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Какие методы кредитования бывают?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Какой порядок предоставления ссуд?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Как организован процесс кредитования? Распишите алгоритм.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Как можно оценить кредитоспособность заемщика?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На что и почему влияет оценка кредитоспособности заемщика?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Организация платежного оборота коммерческого банка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Что такое «залог»? Что является предметом залога?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Какие обязательства берут на себя залогодатель и залогодержатель?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виды залога бывают?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Какими основными особенностями обладает договор поручительства?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Поручитель и должник: в чем выгода поручителя? В чем выгода должника?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Для каких целей служит банковская гарантия? В каких случаях она используется?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Зачем нужно страхование кредитов и какие организации выполняют данную функцию?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Чем безналичный расчет отличается от наличного?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Какие положительные и отрицательные стороны безналичного расчета вы можете назвать?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10. В чем преимущество расчета платежными поручениями? 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Что такое расчет аккредитивами? В каких случаях им пользуются?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Операции банков на рынке ценных бумаг. Валютные операции банков.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Какие ценные бумаги вы знаете?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Назовите виды банковской деятельности на рынке ценных бумаг.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собственные ценные бумаги могут выпускать коммерческие банки?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По каким причинам и для чего коммерческие банки выпускают ценные бумаги?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Что такое операции РЕПО?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Какие операции со своими векселями могут осуществлять коммерческие банки?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Что такое котировки валют и от каких факторов они зависят? 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Какие виды валютных операций коммерческих банков бывают?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Как зарабатывают коммерческие банки на валютных операциях?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Какие инструменты существуют для страхования валютных рисков?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6. Лизинговые, </w:t>
      </w:r>
      <w:proofErr w:type="spellStart"/>
      <w:r w:rsidRPr="00637460">
        <w:rPr>
          <w:b/>
          <w:color w:val="000000" w:themeColor="text1"/>
          <w:sz w:val="20"/>
        </w:rPr>
        <w:t>факторинговые</w:t>
      </w:r>
      <w:proofErr w:type="spellEnd"/>
      <w:r w:rsidRPr="00637460">
        <w:rPr>
          <w:b/>
          <w:color w:val="000000" w:themeColor="text1"/>
          <w:sz w:val="20"/>
        </w:rPr>
        <w:t xml:space="preserve">, </w:t>
      </w:r>
      <w:proofErr w:type="spellStart"/>
      <w:r w:rsidRPr="00637460">
        <w:rPr>
          <w:b/>
          <w:color w:val="000000" w:themeColor="text1"/>
          <w:sz w:val="20"/>
        </w:rPr>
        <w:t>форфейтинговые</w:t>
      </w:r>
      <w:proofErr w:type="spellEnd"/>
      <w:r w:rsidRPr="00637460">
        <w:rPr>
          <w:b/>
          <w:color w:val="000000" w:themeColor="text1"/>
          <w:sz w:val="20"/>
        </w:rPr>
        <w:t xml:space="preserve"> и прочие операции коммерческих банков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Что такое лизинг?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2. Какие стороны участвуют в лизинговой сделке?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Назовите риски лизинговых сделок?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Какие плюсы и минусы лизинговых сделок вы можете назвать?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Каково содержание типового лизингового договора?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В чем сущность факторинга?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Какие виды </w:t>
      </w:r>
      <w:proofErr w:type="spellStart"/>
      <w:r w:rsidRPr="00637460">
        <w:rPr>
          <w:color w:val="000000" w:themeColor="text1"/>
          <w:sz w:val="20"/>
        </w:rPr>
        <w:t>факторинговых</w:t>
      </w:r>
      <w:proofErr w:type="spellEnd"/>
      <w:r w:rsidRPr="00637460">
        <w:rPr>
          <w:color w:val="000000" w:themeColor="text1"/>
          <w:sz w:val="20"/>
        </w:rPr>
        <w:t xml:space="preserve"> операций вы знаете?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Для каких целей существует международный факторинг?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Что такое форфейтинг?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В чем смысл трастовых операций?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7. Расчетно-кассовое обслуживание в коммерческих банках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В каких случаях появляется необходимость открытия счета в банке?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Каков порядок открытия счета в банке?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формы безналичных расчетов вы знаете?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В чем сущность безналичных расчетов?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Какие преимущества и недостатки безналичного расчета перед наличным вы можете назвать?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Какие программные продукты существуют для безналичных расчетов?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Какие системы защиты информации при безналичных расчетов существуют?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8. Что такое межбанковские расчеты? 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Что такое межбанковский клиринг?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Какие перспективы развития расчетно-кассового обслуживания в коммерческих банках вы можете назвать?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8. Виды рисков банковского бизнеса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Что такое риск?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Как величина риска влияет на доходность бизнеса?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Какие риски относятся к внешним?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Как можно снизить внешние риски?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Каков порядок анализа внешних рисков?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Какие риски относятся к внутренним?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Как можно снизить внутренние риски?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Каков порядок анализа внутренних рисков?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Как происходит оценка кредитоспособности заемщика?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10. Какие бывают методы </w:t>
      </w:r>
      <w:r w:rsidR="00E94313">
        <w:rPr>
          <w:color w:val="000000" w:themeColor="text1"/>
          <w:sz w:val="20"/>
        </w:rPr>
        <w:t>оценки финансового состояния кру</w:t>
      </w:r>
      <w:r w:rsidRPr="00637460">
        <w:rPr>
          <w:color w:val="000000" w:themeColor="text1"/>
          <w:sz w:val="20"/>
        </w:rPr>
        <w:t>пных и средних предприятий?</w:t>
      </w:r>
    </w:p>
    <w:p w:rsidR="00802C43" w:rsidRPr="00637460" w:rsidRDefault="00802C43" w:rsidP="00802C43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E94313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802C43" w:rsidRPr="00637460" w:rsidRDefault="00802C43" w:rsidP="00802C4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802C43" w:rsidRPr="00637460" w:rsidTr="001B28A8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802C43" w:rsidRPr="00637460" w:rsidTr="001B28A8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802C43" w:rsidRPr="00637460" w:rsidRDefault="00802C43" w:rsidP="00802C43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802C43" w:rsidRPr="00637460" w:rsidRDefault="00802C43" w:rsidP="00802C43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E94313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802C43" w:rsidRPr="00637460" w:rsidRDefault="00802C43" w:rsidP="00802C43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802C43" w:rsidRPr="00637460" w:rsidRDefault="00802C43" w:rsidP="00802C4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802C43" w:rsidRPr="00637460" w:rsidTr="001B28A8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802C43" w:rsidRPr="00637460" w:rsidTr="001B28A8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Семинарского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802C43" w:rsidRPr="00637460" w:rsidRDefault="00802C43" w:rsidP="00802C4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43" w:rsidRPr="00637460" w:rsidRDefault="00802C43" w:rsidP="00802C4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802C43" w:rsidRPr="00637460" w:rsidTr="001B28A8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43" w:rsidRPr="00637460" w:rsidRDefault="00802C43" w:rsidP="00802C4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</w:tr>
    </w:tbl>
    <w:p w:rsidR="00802C43" w:rsidRPr="00637460" w:rsidRDefault="00802C43" w:rsidP="00802C43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- 34%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802C43" w:rsidRPr="00637460" w:rsidRDefault="00802C43" w:rsidP="00802C4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802C43" w:rsidRPr="00637460" w:rsidRDefault="00802C43" w:rsidP="00802C4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802C43" w:rsidRPr="00637460" w:rsidRDefault="00802C43" w:rsidP="00802C4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802C43" w:rsidRPr="00637460" w:rsidRDefault="00802C43" w:rsidP="00802C43">
      <w:pPr>
        <w:widowControl/>
        <w:numPr>
          <w:ilvl w:val="0"/>
          <w:numId w:val="2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802C43" w:rsidRPr="00637460" w:rsidRDefault="00802C43" w:rsidP="00802C43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802C43" w:rsidRPr="00637460" w:rsidRDefault="00802C43" w:rsidP="00802C4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D4228" w:rsidRDefault="00CD4228" w:rsidP="00CD4228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CD4228" w:rsidRDefault="00CD4228" w:rsidP="00CD4228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CD4228" w:rsidRDefault="00CD4228" w:rsidP="00CD4228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D4228" w:rsidRDefault="00CD4228" w:rsidP="00CD4228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CD4228" w:rsidRDefault="00CD4228" w:rsidP="00CD4228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D4228" w:rsidRDefault="00CD4228" w:rsidP="00CD422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CD4228" w:rsidRDefault="00CD4228" w:rsidP="00CD4228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CD4228" w:rsidRDefault="00CD4228" w:rsidP="00CD4228">
      <w:pPr>
        <w:widowControl/>
        <w:snapToGrid/>
        <w:spacing w:before="0" w:after="0"/>
        <w:ind w:firstLine="709"/>
        <w:jc w:val="both"/>
        <w:rPr>
          <w:sz w:val="20"/>
        </w:rPr>
      </w:pPr>
    </w:p>
    <w:p w:rsidR="00802C43" w:rsidRPr="00637460" w:rsidRDefault="00802C43" w:rsidP="00CD4228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802C43" w:rsidRPr="00637460" w:rsidRDefault="00802C43" w:rsidP="00802C4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802C43" w:rsidRPr="00637460" w:rsidRDefault="00802C43" w:rsidP="00802C4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802C43" w:rsidRPr="00637460" w:rsidRDefault="00802C43" w:rsidP="00802C4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802C43" w:rsidRPr="00637460" w:rsidRDefault="00802C43" w:rsidP="00802C4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802C43" w:rsidRPr="00637460" w:rsidRDefault="00802C43" w:rsidP="00802C4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802C43" w:rsidRPr="00637460" w:rsidRDefault="00802C43" w:rsidP="00802C43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802C43" w:rsidRPr="00637460" w:rsidRDefault="00802C43" w:rsidP="00802C4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«Основы организации и деятельности банковской системы России</w:t>
      </w:r>
      <w:r w:rsidRPr="00637460">
        <w:rPr>
          <w:b/>
          <w:color w:val="000000" w:themeColor="text1"/>
          <w:sz w:val="20"/>
        </w:rPr>
        <w:t>»</w:t>
      </w:r>
    </w:p>
    <w:p w:rsidR="00802C43" w:rsidRPr="00637460" w:rsidRDefault="00802C43" w:rsidP="00802C43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https://cyberleninka.ru/article/n/vzaimodeystvie-tsentralnogo-banka-s-kommercheskimi-bankami-v-rf Попова Елена Геннадиевна, </w:t>
      </w:r>
      <w:proofErr w:type="spellStart"/>
      <w:r w:rsidRPr="00637460">
        <w:rPr>
          <w:color w:val="000000" w:themeColor="text1"/>
          <w:sz w:val="20"/>
        </w:rPr>
        <w:t>Иода</w:t>
      </w:r>
      <w:proofErr w:type="spellEnd"/>
      <w:r w:rsidRPr="00637460">
        <w:rPr>
          <w:color w:val="000000" w:themeColor="text1"/>
          <w:sz w:val="20"/>
        </w:rPr>
        <w:t xml:space="preserve"> Елена Васильевна ВЗАИМОДЕЙСТВИЕ ЦЕНТРАЛЬНОГО БАНКА С КОММЕРЧЕСКИМИ БАНКАМИ В РФ // Социально-экономические явления и процессы. 2018. №1. 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https://cyberleninka.ru/article/n/bezopasnost-bankov </w:t>
      </w:r>
      <w:proofErr w:type="spellStart"/>
      <w:r w:rsidRPr="00637460">
        <w:rPr>
          <w:color w:val="000000" w:themeColor="text1"/>
          <w:sz w:val="20"/>
        </w:rPr>
        <w:t>Мейксин</w:t>
      </w:r>
      <w:proofErr w:type="spellEnd"/>
      <w:r w:rsidRPr="00637460">
        <w:rPr>
          <w:color w:val="000000" w:themeColor="text1"/>
          <w:sz w:val="20"/>
        </w:rPr>
        <w:t xml:space="preserve"> Семен Максимович Безопасность банков // Вестник науки и образования. 2019. №4-2 (58).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https://cyberleninka.ru/article/n/otsenka-sistemnoy-znachimosti-bankov-v-segmente-regionalnyh-bankov Г. Л. </w:t>
      </w:r>
      <w:proofErr w:type="spellStart"/>
      <w:r w:rsidRPr="00637460">
        <w:rPr>
          <w:color w:val="000000" w:themeColor="text1"/>
          <w:sz w:val="20"/>
        </w:rPr>
        <w:t>Авагян</w:t>
      </w:r>
      <w:proofErr w:type="spellEnd"/>
      <w:r w:rsidRPr="00637460">
        <w:rPr>
          <w:color w:val="000000" w:themeColor="text1"/>
          <w:sz w:val="20"/>
        </w:rPr>
        <w:t xml:space="preserve"> ОЦЕНКА СИСТЕМНОЙ ЗНАЧИМОСТИ БАНКОВ В СЕГМЕНТЕ РЕГИОНАЛЬНЫХ БАНКОВ // ЕГИ. 2020. №2 (28).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https://cyberleninka.ru/article/n/kreditovanie-v-kommercheskih-bankah Хусаинова Екатерина Александровна, </w:t>
      </w:r>
      <w:proofErr w:type="spellStart"/>
      <w:r w:rsidRPr="00637460">
        <w:rPr>
          <w:color w:val="000000" w:themeColor="text1"/>
          <w:sz w:val="20"/>
        </w:rPr>
        <w:t>Ширеков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Атагелди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Шамсов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Рамазон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Рахмоналиевич</w:t>
      </w:r>
      <w:proofErr w:type="spellEnd"/>
      <w:r w:rsidRPr="00637460">
        <w:rPr>
          <w:color w:val="000000" w:themeColor="text1"/>
          <w:sz w:val="20"/>
        </w:rPr>
        <w:t xml:space="preserve"> Кредитование в коммерческих банках // Научные исследования. 2019. №3 (29).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https://cyberleninka.ru/article/n/novye-tehnologii-bankov </w:t>
      </w:r>
      <w:proofErr w:type="spellStart"/>
      <w:r w:rsidRPr="00637460">
        <w:rPr>
          <w:color w:val="000000" w:themeColor="text1"/>
          <w:sz w:val="20"/>
        </w:rPr>
        <w:t>Мейксин</w:t>
      </w:r>
      <w:proofErr w:type="spellEnd"/>
      <w:r w:rsidRPr="00637460">
        <w:rPr>
          <w:color w:val="000000" w:themeColor="text1"/>
          <w:sz w:val="20"/>
        </w:rPr>
        <w:t xml:space="preserve"> Семен Максимович НОВЫЕ ТЕХНОЛОГИИ БАНКОВ // Вестник науки и образования. 2020. №2-2 (80). 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r w:rsidRPr="00637460">
        <w:rPr>
          <w:color w:val="000000" w:themeColor="text1"/>
          <w:sz w:val="20"/>
          <w:lang w:val="en-US"/>
        </w:rPr>
        <w:t>https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cyberleninka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n</w:t>
      </w:r>
      <w:r w:rsidRPr="00637460">
        <w:rPr>
          <w:color w:val="000000" w:themeColor="text1"/>
          <w:sz w:val="20"/>
        </w:rPr>
        <w:t>/</w:t>
      </w:r>
      <w:proofErr w:type="spellStart"/>
      <w:r w:rsidRPr="00637460">
        <w:rPr>
          <w:color w:val="000000" w:themeColor="text1"/>
          <w:sz w:val="20"/>
          <w:lang w:val="en-US"/>
        </w:rPr>
        <w:t>sravnitelnaya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harakteristika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bankov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s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gosudarstvennym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uchastiem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s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krupnymi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chastnymi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bankami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rossii</w:t>
      </w:r>
      <w:proofErr w:type="spellEnd"/>
      <w:r w:rsidRPr="00637460">
        <w:rPr>
          <w:color w:val="000000" w:themeColor="text1"/>
          <w:sz w:val="20"/>
        </w:rPr>
        <w:t xml:space="preserve"> П. А. Козырев Сравнительная характеристика банков с государственным участием с крупными частными банками России // Экономика и бизнес: теория и практика. 2019. №3-1.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https://cyberleninka.ru/article/n/banki-razvitiya-v-tsifrovoy-ekonomike-na-primere-aziatskogo-banka-razvitiya </w:t>
      </w:r>
      <w:proofErr w:type="spellStart"/>
      <w:r w:rsidRPr="00637460">
        <w:rPr>
          <w:color w:val="000000" w:themeColor="text1"/>
          <w:sz w:val="20"/>
        </w:rPr>
        <w:t>Матвеевский</w:t>
      </w:r>
      <w:proofErr w:type="spellEnd"/>
      <w:r w:rsidRPr="00637460">
        <w:rPr>
          <w:color w:val="000000" w:themeColor="text1"/>
          <w:sz w:val="20"/>
        </w:rPr>
        <w:t xml:space="preserve"> Сергей Сергеевич Банки развития в цифровой экономике на примере Азиатского банка развития // E-</w:t>
      </w:r>
      <w:proofErr w:type="spellStart"/>
      <w:r w:rsidRPr="00637460">
        <w:rPr>
          <w:color w:val="000000" w:themeColor="text1"/>
          <w:sz w:val="20"/>
        </w:rPr>
        <w:t>Management</w:t>
      </w:r>
      <w:proofErr w:type="spellEnd"/>
      <w:r w:rsidRPr="00637460">
        <w:rPr>
          <w:color w:val="000000" w:themeColor="text1"/>
          <w:sz w:val="20"/>
        </w:rPr>
        <w:t>. 2018. №1.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https://cyberleninka.ru/article/n/prognoz-dinamiki-chislennosti-rossiyskih-bankov-do-2025-g Рукавишников Дмитрий Сергеевич Прогноз динамики численности российских банков до 2025 г. // Управленческое консультирование. 2018. №8 (116).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r w:rsidRPr="00637460">
        <w:rPr>
          <w:color w:val="000000" w:themeColor="text1"/>
          <w:sz w:val="20"/>
          <w:lang w:val="en-US"/>
        </w:rPr>
        <w:t>https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cyberleninka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n</w:t>
      </w:r>
      <w:r w:rsidRPr="00637460">
        <w:rPr>
          <w:color w:val="000000" w:themeColor="text1"/>
          <w:sz w:val="20"/>
        </w:rPr>
        <w:t>/</w:t>
      </w:r>
      <w:proofErr w:type="spellStart"/>
      <w:r w:rsidRPr="00637460">
        <w:rPr>
          <w:color w:val="000000" w:themeColor="text1"/>
          <w:sz w:val="20"/>
          <w:lang w:val="en-US"/>
        </w:rPr>
        <w:t>rol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tsentralnogo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banka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v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sisteme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ekonomicheskoy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bezopasnosti</w:t>
      </w:r>
      <w:proofErr w:type="spellEnd"/>
      <w:r w:rsidRPr="00637460">
        <w:rPr>
          <w:color w:val="000000" w:themeColor="text1"/>
          <w:sz w:val="20"/>
        </w:rPr>
        <w:t xml:space="preserve"> О. Е. Рыбаков Роль Центрального банка в системе экономической безопасности // Экономика и бизнес: теория и практика. 2019. №4-2.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https://cyberleninka.ru/article/n/regionalnye-banki-razvitiya-v-ekonomicheskoi-strategii-rossii Антропов Владислав Владимирович Региональные банки развития в </w:t>
      </w:r>
      <w:proofErr w:type="spellStart"/>
      <w:r w:rsidRPr="00637460">
        <w:rPr>
          <w:color w:val="000000" w:themeColor="text1"/>
          <w:sz w:val="20"/>
        </w:rPr>
        <w:t>экономическои</w:t>
      </w:r>
      <w:proofErr w:type="spellEnd"/>
      <w:r w:rsidRPr="00637460">
        <w:rPr>
          <w:color w:val="000000" w:themeColor="text1"/>
          <w:sz w:val="20"/>
        </w:rPr>
        <w:t>̆ стратегии России // Экономический журнал. 2019. №1 (53).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https://cyberleninka.ru/article/n/platezhnaya-sistema-banka-rossii Ситник Александр Александрович Платежная система Банка России // </w:t>
      </w:r>
      <w:proofErr w:type="spellStart"/>
      <w:r w:rsidRPr="00637460">
        <w:rPr>
          <w:color w:val="000000" w:themeColor="text1"/>
          <w:sz w:val="20"/>
        </w:rPr>
        <w:t>Lex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Russica</w:t>
      </w:r>
      <w:proofErr w:type="spellEnd"/>
      <w:r w:rsidRPr="00637460">
        <w:rPr>
          <w:color w:val="000000" w:themeColor="text1"/>
          <w:sz w:val="20"/>
        </w:rPr>
        <w:t>. 2018. №2 (135).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https://cyberleninka.ru/article/n/uchastie-kommercheskih-bankov-v-mikrokreditovaniiТ. В. Зайцева, В. В. </w:t>
      </w:r>
      <w:proofErr w:type="spellStart"/>
      <w:r w:rsidRPr="00637460">
        <w:rPr>
          <w:color w:val="000000" w:themeColor="text1"/>
          <w:sz w:val="20"/>
        </w:rPr>
        <w:t>Агаджанян</w:t>
      </w:r>
      <w:proofErr w:type="spellEnd"/>
      <w:r w:rsidRPr="00637460">
        <w:rPr>
          <w:color w:val="000000" w:themeColor="text1"/>
          <w:sz w:val="20"/>
        </w:rPr>
        <w:t xml:space="preserve"> Участие коммерческих банков в микрокредитовании // Экономика и бизнес: теория и практика. 2018. №10-1.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https://cyberleninka.ru/article/n/istochniki-kapitalizatsii-regionalnyh-bankov Мирошниченко Ольга Сергеевна, Тарасова Анна Николаевна Источники капитализации региональных банков // Экономика региона. 2018. №1.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Напишите реферат-рецензию на статью: https://cyberleninka.ru/article/n/aktivnye-operatsii-rossiyskih-bankov Кузнецова Наталья Александровна Активные операции российских банков // Концепт. 2018. №3.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https://cyberleninka.ru/article/n/upravlenie-riskami-v-kommercheskih-bankah-1 </w:t>
      </w:r>
      <w:proofErr w:type="spellStart"/>
      <w:r w:rsidRPr="00637460">
        <w:rPr>
          <w:color w:val="000000" w:themeColor="text1"/>
          <w:sz w:val="20"/>
        </w:rPr>
        <w:t>Магзумова</w:t>
      </w:r>
      <w:proofErr w:type="spellEnd"/>
      <w:r w:rsidRPr="00637460">
        <w:rPr>
          <w:color w:val="000000" w:themeColor="text1"/>
          <w:sz w:val="20"/>
        </w:rPr>
        <w:t xml:space="preserve"> Наталья Владимировна, Федотов Виктор Дмитриевич Управление рисками в коммерческих банках // Научный вестник ЮИМ. 2018. №3.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https://cyberleninka.ru/article/n/upravlenie-investitsionnym-portfelem-banka Ященко Евгений Алексеевич Управление инвестиционным портфелем банка // Стратегии бизнеса. 2018. №11 (55).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https://cyberleninka.ru/article/n/istochniki-formirovaniya-dohodov-banka </w:t>
      </w:r>
      <w:proofErr w:type="spellStart"/>
      <w:r w:rsidRPr="00637460">
        <w:rPr>
          <w:color w:val="000000" w:themeColor="text1"/>
          <w:sz w:val="20"/>
        </w:rPr>
        <w:t>Буглова</w:t>
      </w:r>
      <w:proofErr w:type="spellEnd"/>
      <w:r w:rsidRPr="00637460">
        <w:rPr>
          <w:color w:val="000000" w:themeColor="text1"/>
          <w:sz w:val="20"/>
        </w:rPr>
        <w:t xml:space="preserve"> Полина Александровна, </w:t>
      </w:r>
      <w:proofErr w:type="spellStart"/>
      <w:r w:rsidRPr="00637460">
        <w:rPr>
          <w:color w:val="000000" w:themeColor="text1"/>
          <w:sz w:val="20"/>
        </w:rPr>
        <w:t>Демич</w:t>
      </w:r>
      <w:proofErr w:type="spellEnd"/>
      <w:r w:rsidRPr="00637460">
        <w:rPr>
          <w:color w:val="000000" w:themeColor="text1"/>
          <w:sz w:val="20"/>
        </w:rPr>
        <w:t xml:space="preserve"> Ирина Евгеньевна, Источники формирования доходов банка // Политика, экономика и инновации. 2019. №2 (25).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https://cyberleninka.ru/article/n/sovershenstvovanie-mehanizma-sanatsii-bankov И. А. Балакин Совершенствование механизма санации банков // Экономика и бизнес: </w:t>
      </w:r>
      <w:r w:rsidRPr="00637460">
        <w:rPr>
          <w:color w:val="000000" w:themeColor="text1"/>
          <w:sz w:val="20"/>
        </w:rPr>
        <w:lastRenderedPageBreak/>
        <w:t>теория и практика. 2019. №4-1.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https://cyberleninka.ru/article/n/upravlenie-protsentnym-riskom-banka Черных Яна Владимировна, Обухова Анна Сергеевна Управление процентным риском банка // Инновационная экономика: перспективы развития и совершенствования. 2018. №7 (33).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https://cyberleninka.ru/article/n/antikrizisnoe-upravlenie-v-kommercheskom-banke </w:t>
      </w:r>
      <w:proofErr w:type="spellStart"/>
      <w:r w:rsidRPr="00637460">
        <w:rPr>
          <w:color w:val="000000" w:themeColor="text1"/>
          <w:sz w:val="20"/>
        </w:rPr>
        <w:t>Юсуфи</w:t>
      </w:r>
      <w:proofErr w:type="spellEnd"/>
      <w:r w:rsidRPr="00637460">
        <w:rPr>
          <w:color w:val="000000" w:themeColor="text1"/>
          <w:sz w:val="20"/>
        </w:rPr>
        <w:t xml:space="preserve"> Э.Д. Антикризисное управление в коммерческом банке // Инновационная наука. 2019. №5.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r w:rsidRPr="00637460">
        <w:rPr>
          <w:color w:val="000000" w:themeColor="text1"/>
          <w:sz w:val="20"/>
          <w:lang w:val="en-US"/>
        </w:rPr>
        <w:t>https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cyberleninka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n</w:t>
      </w:r>
      <w:r w:rsidRPr="00637460">
        <w:rPr>
          <w:color w:val="000000" w:themeColor="text1"/>
          <w:sz w:val="20"/>
        </w:rPr>
        <w:t>/</w:t>
      </w:r>
      <w:proofErr w:type="spellStart"/>
      <w:r w:rsidRPr="00637460">
        <w:rPr>
          <w:color w:val="000000" w:themeColor="text1"/>
          <w:sz w:val="20"/>
          <w:lang w:val="en-US"/>
        </w:rPr>
        <w:t>otsenka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kreditosposobnosti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klientov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banka</w:t>
      </w:r>
      <w:proofErr w:type="spellEnd"/>
      <w:r w:rsidRPr="00637460">
        <w:rPr>
          <w:color w:val="000000" w:themeColor="text1"/>
          <w:sz w:val="20"/>
        </w:rPr>
        <w:t xml:space="preserve"> Голубенко Наталья Андреевна, </w:t>
      </w:r>
      <w:proofErr w:type="spellStart"/>
      <w:r w:rsidRPr="00637460">
        <w:rPr>
          <w:color w:val="000000" w:themeColor="text1"/>
          <w:sz w:val="20"/>
        </w:rPr>
        <w:t>Маякова</w:t>
      </w:r>
      <w:proofErr w:type="spellEnd"/>
      <w:r w:rsidRPr="00637460">
        <w:rPr>
          <w:color w:val="000000" w:themeColor="text1"/>
          <w:sz w:val="20"/>
        </w:rPr>
        <w:t xml:space="preserve"> Екатерина Александровна ОЦЕНКА КРЕДИТОСПОСОБНОСТИ КЛИЕНТОВ БАНКА // Скиф. 2019. №1 (29).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https://cyberleninka.ru/article/n/klientoorientirovannost-bankov-v-sovremennyh-usloviyah </w:t>
      </w:r>
      <w:proofErr w:type="spellStart"/>
      <w:r w:rsidRPr="00637460">
        <w:rPr>
          <w:color w:val="000000" w:themeColor="text1"/>
          <w:sz w:val="20"/>
        </w:rPr>
        <w:t>Бабышев</w:t>
      </w:r>
      <w:proofErr w:type="spellEnd"/>
      <w:r w:rsidRPr="00637460">
        <w:rPr>
          <w:color w:val="000000" w:themeColor="text1"/>
          <w:sz w:val="20"/>
        </w:rPr>
        <w:t xml:space="preserve"> Вячеслав Юрьевич, </w:t>
      </w:r>
      <w:proofErr w:type="spellStart"/>
      <w:r w:rsidRPr="00637460">
        <w:rPr>
          <w:color w:val="000000" w:themeColor="text1"/>
          <w:sz w:val="20"/>
        </w:rPr>
        <w:t>Огунлана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Айоделе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Олударе</w:t>
      </w:r>
      <w:proofErr w:type="spellEnd"/>
      <w:r w:rsidRPr="00637460">
        <w:rPr>
          <w:color w:val="000000" w:themeColor="text1"/>
          <w:sz w:val="20"/>
        </w:rPr>
        <w:t xml:space="preserve"> КЛИЕНТООРИЕНТИРОВАННОСТЬ БАНКОВ В СОВРЕМЕННЫХ УСЛОВИЯХ // Векторы благополучия: экономика и социум. 2018. №4 (31).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https://cyberleninka.ru/article/n/tsifrovoy-bank-problemy-i-perspektivy Швецов Юрий Геннадьевич Цифровой банк: проблемы и перспективы // Налоги и финансы. 2019. №4 (44).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https://cyberleninka.ru/article/n/predprinimatelskaya-aktivnost-banka-rossii Тарасенко О. А. ПРЕДПРИНИМАТЕЛЬСКАЯ АКТИВНОСТЬ БАНКА РОССИИ // Актуальные проблемы российского права. 2020. №6 (115).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https://cyberleninka.ru/article/n/issledovanie-effektivnosti-deyatelnosti-kommercheskogo-banka </w:t>
      </w:r>
      <w:proofErr w:type="spellStart"/>
      <w:r w:rsidRPr="00637460">
        <w:rPr>
          <w:color w:val="000000" w:themeColor="text1"/>
          <w:sz w:val="20"/>
        </w:rPr>
        <w:t>Макин</w:t>
      </w:r>
      <w:proofErr w:type="spellEnd"/>
      <w:r w:rsidRPr="00637460">
        <w:rPr>
          <w:color w:val="000000" w:themeColor="text1"/>
          <w:sz w:val="20"/>
        </w:rPr>
        <w:t xml:space="preserve"> Максим Вячеславович, Конорев Александр Михайлович, Быстрицкая Анна Юрьевна, Пахомова Елена Викторовна Исследование эффективности деятельности коммерческого банка // Вестник евразийской науки. 2019. №1. Сформулируйте основные утверждения автора. Выразите свое мнение по поводу утверждений автора и обоснуйте его.</w:t>
      </w:r>
    </w:p>
    <w:p w:rsidR="00802C43" w:rsidRPr="00637460" w:rsidRDefault="00802C43" w:rsidP="00802C43">
      <w:pPr>
        <w:widowControl/>
        <w:tabs>
          <w:tab w:val="left" w:pos="1080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«Коммерческие банки России: организационная структура, показатели эффективности деятельности</w:t>
      </w:r>
      <w:r w:rsidRPr="00637460">
        <w:rPr>
          <w:b/>
          <w:color w:val="000000" w:themeColor="text1"/>
          <w:sz w:val="20"/>
        </w:rPr>
        <w:t>»</w:t>
      </w:r>
    </w:p>
    <w:p w:rsidR="00802C43" w:rsidRPr="00637460" w:rsidRDefault="00802C43" w:rsidP="00802C43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  <w:lang w:val="en-US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Роль банков в экономике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Банк как кредитная организация.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История возникновения банков в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Становление банковской сферы современной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Функции коммерческих банков.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Признаки банковской системы.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Элементы банковской системы.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Классификация коммерческих банков.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Типовая организационная структура коммерческих банков.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коммерческих банков в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Показатели эффективности деятельности коммерческих банков.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Конкуренция в банковском секторе.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Проблемы развития банковской системы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Банковская инфраструктура: элементы, назначение.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Роль центрального банка в банковской системе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Цели и задачи банковского надзора.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Регулирование и надзор в банковской системе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Тенденции развития банковского сектора России в XXI веке. 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Перспективы развития банковского сектора России.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Структура ресурсной базы коммерческого банка.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Собственный капитал коммерческого банка и его особенности.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Капитал и обязательства банка.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Источники дополнительного капитала банка.</w:t>
      </w:r>
    </w:p>
    <w:p w:rsidR="00802C43" w:rsidRPr="00637460" w:rsidRDefault="00802C43" w:rsidP="00802C43">
      <w:pPr>
        <w:widowControl/>
        <w:numPr>
          <w:ilvl w:val="0"/>
          <w:numId w:val="23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Норматив достаточности капитала коммерческого банка и методика его расчета </w:t>
      </w:r>
    </w:p>
    <w:p w:rsidR="00802C43" w:rsidRPr="00637460" w:rsidRDefault="00802C43" w:rsidP="00802C43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«Кредитные операции коммерческого банка и организация кредитного процесса</w:t>
      </w:r>
      <w:r w:rsidRPr="00637460">
        <w:rPr>
          <w:b/>
          <w:color w:val="000000" w:themeColor="text1"/>
          <w:sz w:val="20"/>
        </w:rPr>
        <w:t>»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1. Кредитный потенциал коммерческого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Мультипликация депозитов и ее роль в деятельности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Создание обязательных резервов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Методика расчета резервов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Денежно-кредитный мультипликатор и его роль в деятельности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Ресурсы и их значение для деятельности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Резервы ликвидности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Источники привлечения дополнительной ликвидности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Распределение активов банков по степени ликвидности.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Показатели эффективности использования кредитных средств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Роль межбанковских кредитов в деятельности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12. Специфика кредитования по контокорренту.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13. Сущность ограничителя роста депозитов и кредитов в банковской системе.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Принципы кредитования.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Методы кредитования.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16. Виды ссудных 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17. Основные виды ссуд и их характеристика.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18. Ипотечная ссуда.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19. Договор залога: особенности, предмет залога.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20. Методы оценки кредитоспособности заемщика.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4 Организация платежного оборота коммерческого банка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Договор залога и его суть.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Предмет залога и его оценка.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Залогодатель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Залогодержатель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Основные виды залога и их характеристика.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Критерии приемлемости залога.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Договор поручительства: его суть и участники.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Виды договора поручительства.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Банковская гарантия и его участники.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Рынок банковских гарантий: динамика и перспективы развития.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Методы страхования кредитов.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12. </w:t>
      </w:r>
      <w:proofErr w:type="spellStart"/>
      <w:r w:rsidRPr="00637460">
        <w:rPr>
          <w:color w:val="000000" w:themeColor="text1"/>
          <w:sz w:val="20"/>
        </w:rPr>
        <w:t>Коллекторские</w:t>
      </w:r>
      <w:proofErr w:type="spellEnd"/>
      <w:r w:rsidRPr="00637460">
        <w:rPr>
          <w:color w:val="000000" w:themeColor="text1"/>
          <w:sz w:val="20"/>
        </w:rPr>
        <w:t xml:space="preserve"> агентства.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13. Оценка надежности залогодателя.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Безналичные денежные расчеты: сущность и условия.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Плюсы и минусы безналичных расчетов.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16. Расчеты платежными поручениями и их суть.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17. Расчеты чеками и их суть.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18. Системы банк-клиент.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19. Тенденции и перспективы развития безналичных расчетов.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20. Расчеты аккредитивами.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5 Операции банков на рынке ценных бумаг. Валютные операции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Основные виды ценных бумаг.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Виды ценных бумаг, эмитированные банками.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Выпуск и регистрация акций коммерческими банками.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Условия и причины организации дополнительной эмиссии акций коммерческими банками.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Причины и цели выпуска облигаций банками.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Сертификаты и векселя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Операции РЕПО и их смысл.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РЕПО как инструмент финансирования.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Операции РЕПО Банка России и их основные задачи.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Виды валютных операций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Валютный рынок и его участники.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12. Котировка валют.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13. Виды валютных операций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Виды валютных рисков.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Методы страхования валютных рисков.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16. Роль валютных операций в доходах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17. Активные и пассивные валютные операции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18. Конверсионные операции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19. Проблемы осуществления валютных операций и пути их решения.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20. Влияние развития электронных платежных систем на доходы банков от валютных операций.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6 Лизинговые, 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факторинговые</w:t>
      </w:r>
      <w:proofErr w:type="spellEnd"/>
      <w:r w:rsidRPr="00637460">
        <w:rPr>
          <w:b/>
          <w:bCs/>
          <w:iCs/>
          <w:color w:val="000000" w:themeColor="text1"/>
          <w:sz w:val="20"/>
        </w:rPr>
        <w:t xml:space="preserve">, 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форфейтинговые</w:t>
      </w:r>
      <w:proofErr w:type="spellEnd"/>
      <w:r w:rsidRPr="00637460">
        <w:rPr>
          <w:b/>
          <w:bCs/>
          <w:iCs/>
          <w:color w:val="000000" w:themeColor="text1"/>
          <w:sz w:val="20"/>
        </w:rPr>
        <w:t xml:space="preserve"> и прочие операции коммерческих банков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Лизинг: определение, задачи, формы.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Лизинговые сделки.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Роль коммерческих банков в сделках лизинга.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Элементы лизинговой операции.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Классификация видов лизинга.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Лизинговый договор: участники, содержание, условия.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Риски лизинговых сделок.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Пути снижения рисков лизинговых сделок.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Выгоды клиентов лизинговых сделок.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Факторинг и принципы его организации.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11. </w:t>
      </w:r>
      <w:proofErr w:type="spellStart"/>
      <w:r w:rsidRPr="00637460">
        <w:rPr>
          <w:color w:val="000000" w:themeColor="text1"/>
          <w:sz w:val="20"/>
        </w:rPr>
        <w:t>Факторинговые</w:t>
      </w:r>
      <w:proofErr w:type="spellEnd"/>
      <w:r w:rsidRPr="00637460">
        <w:rPr>
          <w:color w:val="000000" w:themeColor="text1"/>
          <w:sz w:val="20"/>
        </w:rPr>
        <w:t xml:space="preserve"> операции и их виды.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12. </w:t>
      </w:r>
      <w:proofErr w:type="spellStart"/>
      <w:r w:rsidRPr="00637460">
        <w:rPr>
          <w:color w:val="000000" w:themeColor="text1"/>
          <w:sz w:val="20"/>
        </w:rPr>
        <w:t>Факторинговые</w:t>
      </w:r>
      <w:proofErr w:type="spellEnd"/>
      <w:r w:rsidRPr="00637460">
        <w:rPr>
          <w:color w:val="000000" w:themeColor="text1"/>
          <w:sz w:val="20"/>
        </w:rPr>
        <w:t xml:space="preserve"> соглашения.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13. Участники </w:t>
      </w:r>
      <w:proofErr w:type="spellStart"/>
      <w:r w:rsidRPr="00637460">
        <w:rPr>
          <w:color w:val="000000" w:themeColor="text1"/>
          <w:sz w:val="20"/>
        </w:rPr>
        <w:t>факторинговых</w:t>
      </w:r>
      <w:proofErr w:type="spellEnd"/>
      <w:r w:rsidRPr="00637460">
        <w:rPr>
          <w:color w:val="000000" w:themeColor="text1"/>
          <w:sz w:val="20"/>
        </w:rPr>
        <w:t xml:space="preserve"> сделок и их выгоды.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Тенденции в банковском факторинге России.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Международный факторинг и его участники.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16. Форфейтинг.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17. Трастовые операции коммерческих банков.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18. Доверительное управление денежными средствами.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19. Обслуживание систем электронных платежей.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20. Предоставление банками в аренду сейфов и специальных помещений.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7 Расчетно-кассовое  обслуживание в коммерческих банках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Система безналичных расчетов.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Структура системы безналичных расчетов.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Формы безналичных расчетов в платежном обороте.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Основные виды расчетно-платежных документов.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Документарное инкассо.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Особенности организации безналичных расчетов с участием физических лиц.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Недостатки и преимущества безналичных расчетов.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Тенденции в развитии безналичной формы оплаты.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Основные риски, связанные с использованием безналичной оплаты.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Межбанковские расчеты и их функции в платежной системе.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Электронная система межбанковских расчетов ЭЛСИМЕР.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12. Система SWIFT.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13. Межбанковский клиринг.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Выгоды межбанковского клиринга.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Принципы организации налично-денежного обращения.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16. Основные виды операционных касс в банке.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17. Основные кассовые операции.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18. Основные параметры, на которые обращают клиенты при выборе банка для расчетно-кассового обслуживания.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19. Роль расчетно-кассового обслуживания в деятельности коммерческого банка.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20. Основные задачи расчетно-кассового обслуживания.</w:t>
      </w:r>
    </w:p>
    <w:p w:rsidR="00802C43" w:rsidRPr="00637460" w:rsidRDefault="00802C43" w:rsidP="00802C43">
      <w:pPr>
        <w:widowControl/>
        <w:tabs>
          <w:tab w:val="left" w:pos="1080"/>
          <w:tab w:val="left" w:pos="1134"/>
        </w:tabs>
        <w:snapToGrid/>
        <w:spacing w:before="0" w:after="0"/>
        <w:jc w:val="both"/>
        <w:rPr>
          <w:color w:val="000000" w:themeColor="text1"/>
          <w:sz w:val="20"/>
        </w:rPr>
      </w:pPr>
    </w:p>
    <w:p w:rsidR="00802C43" w:rsidRPr="00637460" w:rsidRDefault="00970354" w:rsidP="000B1A6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802C43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802C43" w:rsidRPr="00637460" w:rsidRDefault="00970354" w:rsidP="000B1A6A">
      <w:pPr>
        <w:widowControl/>
        <w:tabs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802C43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802C43" w:rsidRPr="00637460" w:rsidRDefault="00802C43" w:rsidP="000B1A6A">
      <w:pPr>
        <w:widowControl/>
        <w:tabs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802C43" w:rsidRPr="00637460" w:rsidRDefault="00802C43" w:rsidP="000B1A6A">
      <w:pPr>
        <w:widowControl/>
        <w:tabs>
          <w:tab w:val="left" w:pos="900"/>
          <w:tab w:val="left" w:pos="1080"/>
          <w:tab w:val="left" w:pos="1106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Конституция Российской Федерации [Текст] : принята всенародным голосованием 12 декабря 1993 г. (с изменениями, одобренными в ходе общероссийского голосования 1 июля 2020 года) // СЗ РФ. -2020.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Гражданский кодекс Российской Федерации (часть первая) [Текст] : кодекс от 30 ноября 1994 г. № 51-ФЗ (с изменениями на 31 июля 2020 года) // СЗ РФ. – 2020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Гражданский кодекс Российской Федерации (часть вторая) [Текст]: кодекс от 26.01.1996 № 14-ФЗ (с изменениями на 28 апреля 2020 года) (редакция, действующая с 26 июня 2020 года) // СЗ РФ. – 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Налоговый кодекс Российской Федерации (часть 1) [Текст] : от 31 июля 1998 г. № 146-ФЗ (с изменениями на 20 июля 2020 года) // СЗ РФ. – 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Налоговый кодекс Российской Федерации (ч. II) [Текст] : кодекс от 5 августа 2000 г. № 117-ФЗ (с изменениями на 31 июля 2020 года) // СЗ РФ. - 2020.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 банках и банковской деятельности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2 февраля 1990 г. № 395-1 (</w:t>
      </w:r>
      <w:proofErr w:type="spellStart"/>
      <w:r w:rsidRPr="00637460">
        <w:rPr>
          <w:color w:val="000000" w:themeColor="text1"/>
          <w:sz w:val="20"/>
        </w:rPr>
        <w:t>ред</w:t>
      </w:r>
      <w:proofErr w:type="spellEnd"/>
      <w:r w:rsidRPr="00637460">
        <w:rPr>
          <w:color w:val="000000" w:themeColor="text1"/>
          <w:sz w:val="20"/>
        </w:rPr>
        <w:t xml:space="preserve"> (с изменениями на 27 декабря 2019 года) (редакция, действующая с 14 июня 2020 года)) // СЗ РФ. - 2020.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 страховании вкладов физических лиц в банках Российской Федерации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23 декабря 2003 г. № 177-ФЗ (с изменениями на 20 июля 2020 года) // СЗ РФ. - 2020.</w:t>
      </w:r>
    </w:p>
    <w:p w:rsidR="00802C43" w:rsidRPr="00637460" w:rsidRDefault="00802C43" w:rsidP="000B1A6A">
      <w:pPr>
        <w:widowControl/>
        <w:numPr>
          <w:ilvl w:val="0"/>
          <w:numId w:val="25"/>
        </w:numPr>
        <w:tabs>
          <w:tab w:val="clear" w:pos="855"/>
          <w:tab w:val="left" w:pos="0"/>
          <w:tab w:val="left" w:pos="900"/>
          <w:tab w:val="left" w:pos="1080"/>
          <w:tab w:val="left" w:pos="1106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О Центральном Банке Российской Федерации (Банке России)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10 июля 2002 г. № 86-ФЗ (с изменениями на 20 июля 2020 года) // СЗ РФ. - 2020.</w:t>
      </w:r>
    </w:p>
    <w:p w:rsidR="00802C43" w:rsidRPr="00637460" w:rsidRDefault="00802C43" w:rsidP="000B1A6A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802C43" w:rsidRPr="00637460" w:rsidRDefault="00802C43" w:rsidP="000B1A6A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8E43B2" w:rsidRPr="008E43B2" w:rsidRDefault="008E43B2" w:rsidP="000B1A6A">
      <w:pPr>
        <w:pStyle w:val="afffc"/>
        <w:numPr>
          <w:ilvl w:val="0"/>
          <w:numId w:val="30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E43B2">
        <w:rPr>
          <w:rFonts w:ascii="Times New Roman" w:hAnsi="Times New Roman"/>
          <w:color w:val="000000" w:themeColor="text1"/>
        </w:rPr>
        <w:t xml:space="preserve">Банковское дело: учебник / Ю. М. Склярова, И. Ю. Скляров, Н. В. </w:t>
      </w:r>
      <w:proofErr w:type="spellStart"/>
      <w:r w:rsidRPr="008E43B2">
        <w:rPr>
          <w:rFonts w:ascii="Times New Roman" w:hAnsi="Times New Roman"/>
          <w:color w:val="000000" w:themeColor="text1"/>
        </w:rPr>
        <w:t>Собченко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[и др.]; под редакцией Ю. М. Скляровой. — 2-е изд. — Ставрополь: Ставропольский государственный аграрный университет, 2018. — 400 c. — ISBN 978-5-9596-1396-9. — Текст: электронный // Электронно</w:t>
      </w:r>
      <w:r>
        <w:rPr>
          <w:rFonts w:ascii="Times New Roman" w:hAnsi="Times New Roman"/>
          <w:color w:val="000000" w:themeColor="text1"/>
        </w:rPr>
        <w:t>-библиотечная система IPR BOOKS</w:t>
      </w:r>
      <w:r w:rsidRPr="008E43B2">
        <w:rPr>
          <w:rFonts w:ascii="Times New Roman" w:hAnsi="Times New Roman"/>
          <w:color w:val="000000" w:themeColor="text1"/>
        </w:rPr>
        <w:t>: [сайт]. — URL: http://www.iprbookshop.ru/93158.html</w:t>
      </w:r>
    </w:p>
    <w:p w:rsidR="008E43B2" w:rsidRPr="008E43B2" w:rsidRDefault="008E43B2" w:rsidP="000B1A6A">
      <w:pPr>
        <w:pStyle w:val="afffc"/>
        <w:numPr>
          <w:ilvl w:val="0"/>
          <w:numId w:val="30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8E43B2">
        <w:rPr>
          <w:rFonts w:ascii="Times New Roman" w:hAnsi="Times New Roman"/>
          <w:color w:val="000000" w:themeColor="text1"/>
        </w:rPr>
        <w:t>Дюкова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Н.Д.  Основы организации и деятельности банковской системы России. [Электронный ресурс]: рабочий учебник / </w:t>
      </w:r>
      <w:proofErr w:type="spellStart"/>
      <w:r w:rsidRPr="008E43B2">
        <w:rPr>
          <w:rFonts w:ascii="Times New Roman" w:hAnsi="Times New Roman"/>
          <w:color w:val="000000" w:themeColor="text1"/>
        </w:rPr>
        <w:t>Дюкова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Н.Д.  - 2022. - http://library.roweb.online</w:t>
      </w:r>
    </w:p>
    <w:p w:rsidR="008E43B2" w:rsidRPr="008E43B2" w:rsidRDefault="008E43B2" w:rsidP="000B1A6A">
      <w:pPr>
        <w:pStyle w:val="afffc"/>
        <w:numPr>
          <w:ilvl w:val="0"/>
          <w:numId w:val="30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8E43B2">
        <w:rPr>
          <w:rFonts w:ascii="Times New Roman" w:hAnsi="Times New Roman"/>
          <w:color w:val="000000" w:themeColor="text1"/>
        </w:rPr>
        <w:t>Дюкова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Н.Д.  Кредитные операции коммерческого банка. Организация платежного оборота.  [Электронный ресурс]: рабочий учебник / </w:t>
      </w:r>
      <w:proofErr w:type="spellStart"/>
      <w:r w:rsidRPr="008E43B2">
        <w:rPr>
          <w:rFonts w:ascii="Times New Roman" w:hAnsi="Times New Roman"/>
          <w:color w:val="000000" w:themeColor="text1"/>
        </w:rPr>
        <w:t>Дюкова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Н.Д.  - 2022. - http://library.roweb.online</w:t>
      </w:r>
    </w:p>
    <w:p w:rsidR="008E43B2" w:rsidRPr="000B1A6A" w:rsidRDefault="008E43B2" w:rsidP="000B1A6A">
      <w:pPr>
        <w:pStyle w:val="afffc"/>
        <w:numPr>
          <w:ilvl w:val="0"/>
          <w:numId w:val="30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0B1A6A">
        <w:rPr>
          <w:rFonts w:ascii="Times New Roman" w:hAnsi="Times New Roman"/>
          <w:color w:val="000000" w:themeColor="text1"/>
        </w:rPr>
        <w:t>Дюкова</w:t>
      </w:r>
      <w:proofErr w:type="spellEnd"/>
      <w:r w:rsidRPr="000B1A6A">
        <w:rPr>
          <w:rFonts w:ascii="Times New Roman" w:hAnsi="Times New Roman"/>
          <w:color w:val="000000" w:themeColor="text1"/>
        </w:rPr>
        <w:t xml:space="preserve"> Н.Д.  Операции банков на рынке ценных бумаг. Валютные операции банков. Лизинговые, </w:t>
      </w:r>
      <w:proofErr w:type="spellStart"/>
      <w:r w:rsidRPr="000B1A6A">
        <w:rPr>
          <w:rFonts w:ascii="Times New Roman" w:hAnsi="Times New Roman"/>
          <w:color w:val="000000" w:themeColor="text1"/>
        </w:rPr>
        <w:t>факторинговые</w:t>
      </w:r>
      <w:proofErr w:type="spellEnd"/>
      <w:r w:rsidRPr="000B1A6A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0B1A6A">
        <w:rPr>
          <w:rFonts w:ascii="Times New Roman" w:hAnsi="Times New Roman"/>
          <w:color w:val="000000" w:themeColor="text1"/>
        </w:rPr>
        <w:t>форфейтинговые</w:t>
      </w:r>
      <w:proofErr w:type="spellEnd"/>
      <w:r w:rsidRPr="000B1A6A">
        <w:rPr>
          <w:rFonts w:ascii="Times New Roman" w:hAnsi="Times New Roman"/>
          <w:color w:val="000000" w:themeColor="text1"/>
        </w:rPr>
        <w:t xml:space="preserve"> и прочие операции коммерческих банков. [Электронный ресурс]: рабочий учебник / </w:t>
      </w:r>
      <w:proofErr w:type="spellStart"/>
      <w:r w:rsidRPr="000B1A6A">
        <w:rPr>
          <w:rFonts w:ascii="Times New Roman" w:hAnsi="Times New Roman"/>
          <w:color w:val="000000" w:themeColor="text1"/>
        </w:rPr>
        <w:t>Дюкова</w:t>
      </w:r>
      <w:proofErr w:type="spellEnd"/>
      <w:r w:rsidRPr="000B1A6A">
        <w:rPr>
          <w:rFonts w:ascii="Times New Roman" w:hAnsi="Times New Roman"/>
          <w:color w:val="000000" w:themeColor="text1"/>
        </w:rPr>
        <w:t xml:space="preserve"> Н.Д.  - 2022. - </w:t>
      </w:r>
      <w:hyperlink r:id="rId6" w:history="1">
        <w:r w:rsidRPr="000B1A6A">
          <w:rPr>
            <w:rStyle w:val="ab"/>
            <w:rFonts w:ascii="Times New Roman" w:hAnsi="Times New Roman"/>
          </w:rPr>
          <w:t>http://library.roweb.online</w:t>
        </w:r>
      </w:hyperlink>
    </w:p>
    <w:p w:rsidR="008E43B2" w:rsidRDefault="008E43B2" w:rsidP="000B1A6A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802C43" w:rsidRPr="00637460" w:rsidRDefault="00802C43" w:rsidP="000B1A6A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802C43" w:rsidRPr="008E43B2" w:rsidRDefault="00802C43" w:rsidP="000B1A6A">
      <w:pPr>
        <w:pStyle w:val="afffc"/>
        <w:numPr>
          <w:ilvl w:val="0"/>
          <w:numId w:val="27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E43B2">
        <w:rPr>
          <w:rFonts w:ascii="Times New Roman" w:hAnsi="Times New Roman"/>
          <w:color w:val="000000" w:themeColor="text1"/>
        </w:rPr>
        <w:t xml:space="preserve">Кабанова О.В. Банковское дело [Электронный ресурс]: учебное пособие / О.В. Кабанова. — Электрон. текстовые данные. — Ставрополь: Северо-Кавказский федеральный университет, 2016. — 177 c. — 2227-8397. — Режим доступа: </w:t>
      </w:r>
      <w:hyperlink r:id="rId7" w:history="1">
        <w:r w:rsidR="008E43B2" w:rsidRPr="008E43B2">
          <w:rPr>
            <w:rStyle w:val="ab"/>
            <w:rFonts w:ascii="Times New Roman" w:hAnsi="Times New Roman"/>
          </w:rPr>
          <w:t>http://www.iprbookshop.ru/66016</w:t>
        </w:r>
      </w:hyperlink>
    </w:p>
    <w:p w:rsidR="008E43B2" w:rsidRPr="008E43B2" w:rsidRDefault="008E43B2" w:rsidP="000B1A6A">
      <w:pPr>
        <w:pStyle w:val="afffc"/>
        <w:numPr>
          <w:ilvl w:val="0"/>
          <w:numId w:val="27"/>
        </w:numPr>
        <w:tabs>
          <w:tab w:val="left" w:pos="1106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E43B2">
        <w:rPr>
          <w:rFonts w:ascii="Times New Roman" w:hAnsi="Times New Roman"/>
          <w:color w:val="000000" w:themeColor="text1"/>
        </w:rPr>
        <w:t xml:space="preserve">Ермоленко, О. М. Банковское дело: учебное пособие для обучающихся по направлению подготовки </w:t>
      </w:r>
      <w:proofErr w:type="spellStart"/>
      <w:r w:rsidRPr="008E43B2">
        <w:rPr>
          <w:rFonts w:ascii="Times New Roman" w:hAnsi="Times New Roman"/>
          <w:color w:val="000000" w:themeColor="text1"/>
        </w:rPr>
        <w:t>бакалавриата</w:t>
      </w:r>
      <w:proofErr w:type="spellEnd"/>
      <w:r w:rsidRPr="008E43B2">
        <w:rPr>
          <w:rFonts w:ascii="Times New Roman" w:hAnsi="Times New Roman"/>
          <w:color w:val="000000" w:themeColor="text1"/>
        </w:rPr>
        <w:t xml:space="preserve"> «Экономика» (профиль «Финансы и кредит») / О. М. Ермоленко, А. А. </w:t>
      </w:r>
      <w:proofErr w:type="spellStart"/>
      <w:r w:rsidRPr="008E43B2">
        <w:rPr>
          <w:rFonts w:ascii="Times New Roman" w:hAnsi="Times New Roman"/>
          <w:color w:val="000000" w:themeColor="text1"/>
        </w:rPr>
        <w:t>Мокропуло</w:t>
      </w:r>
      <w:proofErr w:type="spellEnd"/>
      <w:r w:rsidRPr="008E43B2">
        <w:rPr>
          <w:rFonts w:ascii="Times New Roman" w:hAnsi="Times New Roman"/>
          <w:color w:val="000000" w:themeColor="text1"/>
        </w:rPr>
        <w:t>. — Краснодар, Саратов: Южный институт менеджмента, Ай Пи Эр Медиа, 2018. — 119 c. — ISBN 978-5-93926-313-9. — Текст: электронный // Электронно-библиотечная система IPR BOOKS: [сайт]. — URL: http://www.iprbookshop.ru/78027.html</w:t>
      </w:r>
    </w:p>
    <w:p w:rsidR="00802C43" w:rsidRPr="00637460" w:rsidRDefault="00970354" w:rsidP="000B1A6A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802C43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802C43" w:rsidRPr="00637460" w:rsidRDefault="00802C43" w:rsidP="000B1A6A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06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www</w:t>
      </w:r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gov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802C43" w:rsidRPr="00637460" w:rsidRDefault="00802C43" w:rsidP="000B1A6A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06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www</w:t>
      </w:r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eup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802C43" w:rsidRPr="00637460" w:rsidRDefault="00802C43" w:rsidP="000B1A6A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06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www</w:t>
      </w:r>
      <w:r w:rsidRPr="00637460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rbc.ru</w:t>
      </w:r>
    </w:p>
    <w:p w:rsidR="00802C43" w:rsidRPr="00637460" w:rsidRDefault="00802C43" w:rsidP="000B1A6A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06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www</w:t>
      </w:r>
      <w:r w:rsidRPr="00637460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fa.ru</w:t>
      </w:r>
    </w:p>
    <w:p w:rsidR="00802C43" w:rsidRPr="00637460" w:rsidRDefault="00802C43" w:rsidP="00802C43">
      <w:pPr>
        <w:widowControl/>
        <w:tabs>
          <w:tab w:val="left" w:pos="1080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  <w:lang w:val="en-US"/>
        </w:rPr>
      </w:pPr>
    </w:p>
    <w:p w:rsidR="001B28A8" w:rsidRDefault="00970354" w:rsidP="001B28A8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1B28A8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1B28A8" w:rsidRDefault="001B28A8" w:rsidP="001B28A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A56F28" w:rsidRDefault="00A56F28" w:rsidP="001B28A8">
      <w:pPr>
        <w:spacing w:before="0" w:after="0"/>
        <w:ind w:firstLine="709"/>
        <w:jc w:val="both"/>
        <w:rPr>
          <w:sz w:val="20"/>
        </w:rPr>
      </w:pPr>
      <w:r w:rsidRPr="00A56F28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1B28A8" w:rsidRDefault="001B28A8" w:rsidP="001B28A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802C43" w:rsidRPr="00637460" w:rsidRDefault="001B28A8" w:rsidP="001B28A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802C43" w:rsidRPr="00637460" w:rsidRDefault="00802C43" w:rsidP="00802C4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802C43" w:rsidRPr="00637460" w:rsidRDefault="00802C43" w:rsidP="00802C4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802C43" w:rsidRPr="00637460" w:rsidRDefault="00802C43" w:rsidP="00802C43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lastRenderedPageBreak/>
        <w:t>ПО</w:t>
      </w:r>
      <w:r w:rsidRPr="00637460">
        <w:rPr>
          <w:sz w:val="20"/>
          <w:lang w:val="en-US"/>
        </w:rPr>
        <w:t xml:space="preserve"> OpenOffice.Org Calc. </w:t>
      </w:r>
    </w:p>
    <w:p w:rsidR="00802C43" w:rsidRPr="00637460" w:rsidRDefault="00854ADC" w:rsidP="00802C43">
      <w:pPr>
        <w:spacing w:before="0" w:after="0"/>
        <w:ind w:firstLine="709"/>
        <w:rPr>
          <w:sz w:val="20"/>
          <w:lang w:val="en-US"/>
        </w:rPr>
      </w:pPr>
      <w:hyperlink r:id="rId8" w:history="1">
        <w:r w:rsidR="00802C43" w:rsidRPr="00637460">
          <w:rPr>
            <w:sz w:val="20"/>
            <w:lang w:val="en-US"/>
          </w:rPr>
          <w:t>http://qsp.su/tools/onlinehelp/about_license_gpl_russian.html</w:t>
        </w:r>
      </w:hyperlink>
      <w:r w:rsidR="00802C43" w:rsidRPr="00637460">
        <w:rPr>
          <w:sz w:val="20"/>
          <w:lang w:val="en-US"/>
        </w:rPr>
        <w:t xml:space="preserve"> 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802C43" w:rsidRPr="00637460" w:rsidRDefault="00854ADC" w:rsidP="00802C43">
      <w:pPr>
        <w:spacing w:before="0" w:after="0"/>
        <w:ind w:firstLine="709"/>
        <w:rPr>
          <w:sz w:val="20"/>
        </w:rPr>
      </w:pPr>
      <w:hyperlink r:id="rId9" w:history="1">
        <w:r w:rsidR="00802C43" w:rsidRPr="00637460">
          <w:rPr>
            <w:sz w:val="20"/>
          </w:rPr>
          <w:t>http://qsp.su/tools/onlinehelp/about_license_gpl_russian.html</w:t>
        </w:r>
      </w:hyperlink>
    </w:p>
    <w:p w:rsidR="00802C43" w:rsidRPr="00637460" w:rsidRDefault="00802C43" w:rsidP="00802C43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802C43" w:rsidRPr="00637460" w:rsidRDefault="00854ADC" w:rsidP="00802C43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802C43" w:rsidRPr="00637460">
          <w:rPr>
            <w:sz w:val="20"/>
            <w:lang w:val="en-US"/>
          </w:rPr>
          <w:t>http://qsp.su/tools/onlinehelp/about_license_gpl_russian.html</w:t>
        </w:r>
      </w:hyperlink>
      <w:r w:rsidR="00802C43" w:rsidRPr="00637460">
        <w:rPr>
          <w:sz w:val="20"/>
          <w:lang w:val="en-US"/>
        </w:rPr>
        <w:t xml:space="preserve"> </w:t>
      </w:r>
    </w:p>
    <w:p w:rsidR="00802C43" w:rsidRPr="00637460" w:rsidRDefault="00802C43" w:rsidP="00802C43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802C43" w:rsidRPr="00637460" w:rsidRDefault="00854ADC" w:rsidP="00802C43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802C43" w:rsidRPr="00637460">
          <w:rPr>
            <w:sz w:val="20"/>
            <w:lang w:val="en-US"/>
          </w:rPr>
          <w:t>http://qsp.su/tools/onlinehelp/about_license_gpl_russian.html</w:t>
        </w:r>
      </w:hyperlink>
    </w:p>
    <w:p w:rsidR="00802C43" w:rsidRPr="00637460" w:rsidRDefault="00802C43" w:rsidP="00802C43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802C43" w:rsidRPr="00637460" w:rsidRDefault="00854ADC" w:rsidP="00802C43">
      <w:pPr>
        <w:spacing w:before="0" w:after="0"/>
        <w:ind w:firstLine="709"/>
        <w:rPr>
          <w:sz w:val="20"/>
          <w:lang w:val="en-US"/>
        </w:rPr>
      </w:pPr>
      <w:hyperlink r:id="rId12" w:history="1">
        <w:r w:rsidR="00802C43" w:rsidRPr="00637460">
          <w:rPr>
            <w:sz w:val="20"/>
            <w:lang w:val="en-US"/>
          </w:rPr>
          <w:t>http://qsp.su/tools/onlinehelp/about_license_gpl_russian.html</w:t>
        </w:r>
      </w:hyperlink>
    </w:p>
    <w:p w:rsidR="00802C43" w:rsidRPr="00637460" w:rsidRDefault="00802C43" w:rsidP="00802C4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802C43" w:rsidRPr="00637460" w:rsidRDefault="00802C43" w:rsidP="00802C4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3" w:history="1">
        <w:r w:rsidRPr="00637460">
          <w:rPr>
            <w:rStyle w:val="ab"/>
            <w:sz w:val="20"/>
          </w:rPr>
          <w:t>https://arb.ru/</w:t>
        </w:r>
      </w:hyperlink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4" w:history="1">
        <w:r w:rsidRPr="00637460">
          <w:rPr>
            <w:rStyle w:val="ab"/>
            <w:sz w:val="20"/>
          </w:rPr>
          <w:t>http://sf-rf.ru/</w:t>
        </w:r>
      </w:hyperlink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802C43" w:rsidRPr="00637460" w:rsidRDefault="00802C43" w:rsidP="00802C43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6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802C43" w:rsidRPr="00637460" w:rsidRDefault="00802C43" w:rsidP="00802C43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877D37" w:rsidRPr="00877D37" w:rsidRDefault="00877D37" w:rsidP="00877D37">
      <w:pPr>
        <w:spacing w:before="0" w:after="0"/>
        <w:rPr>
          <w:sz w:val="20"/>
        </w:rPr>
      </w:pPr>
      <w:r w:rsidRPr="00877D37">
        <w:rPr>
          <w:sz w:val="20"/>
        </w:rPr>
        <w:t xml:space="preserve">Справочно-правовая система «Гарант»; </w:t>
      </w:r>
    </w:p>
    <w:p w:rsidR="006564D2" w:rsidRDefault="00877D37" w:rsidP="00877D37">
      <w:pPr>
        <w:spacing w:before="0" w:after="0"/>
      </w:pPr>
      <w:r w:rsidRPr="00877D37">
        <w:rPr>
          <w:sz w:val="20"/>
        </w:rPr>
        <w:t>Справочно-правовая система «Консультант Плюс».</w:t>
      </w:r>
    </w:p>
    <w:sectPr w:rsidR="006564D2" w:rsidSect="00802C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E410B22"/>
    <w:multiLevelType w:val="multilevel"/>
    <w:tmpl w:val="0E410B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4F24361"/>
    <w:multiLevelType w:val="multilevel"/>
    <w:tmpl w:val="14F243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031A17"/>
    <w:multiLevelType w:val="multilevel"/>
    <w:tmpl w:val="16031A17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77B7B7C"/>
    <w:multiLevelType w:val="multilevel"/>
    <w:tmpl w:val="177B7B7C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1A3695"/>
    <w:multiLevelType w:val="multilevel"/>
    <w:tmpl w:val="201A3695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26E2618C"/>
    <w:multiLevelType w:val="multilevel"/>
    <w:tmpl w:val="26E2618C"/>
    <w:lvl w:ilvl="0">
      <w:start w:val="1"/>
      <w:numFmt w:val="decimal"/>
      <w:lvlText w:val="%1."/>
      <w:lvlJc w:val="left"/>
      <w:pPr>
        <w:tabs>
          <w:tab w:val="left" w:pos="855"/>
        </w:tabs>
        <w:ind w:left="855" w:hanging="49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3C0C3E"/>
    <w:multiLevelType w:val="multilevel"/>
    <w:tmpl w:val="293C0C3E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3F2536ED"/>
    <w:multiLevelType w:val="multilevel"/>
    <w:tmpl w:val="3F2536ED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64EFF"/>
    <w:multiLevelType w:val="multilevel"/>
    <w:tmpl w:val="40164EFF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557292"/>
    <w:multiLevelType w:val="multilevel"/>
    <w:tmpl w:val="42557292"/>
    <w:lvl w:ilvl="0">
      <w:start w:val="1"/>
      <w:numFmt w:val="bullet"/>
      <w:lvlText w:val="─"/>
      <w:lvlJc w:val="left"/>
      <w:pPr>
        <w:ind w:left="26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3" w15:restartNumberingAfterBreak="0">
    <w:nsid w:val="50E11460"/>
    <w:multiLevelType w:val="multilevel"/>
    <w:tmpl w:val="50E1146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9DA40BC"/>
    <w:multiLevelType w:val="multilevel"/>
    <w:tmpl w:val="59DA40BC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17ACD"/>
    <w:multiLevelType w:val="multilevel"/>
    <w:tmpl w:val="65B17ACD"/>
    <w:lvl w:ilvl="0">
      <w:start w:val="1"/>
      <w:numFmt w:val="decimal"/>
      <w:lvlText w:val="%1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063B63"/>
    <w:multiLevelType w:val="hybridMultilevel"/>
    <w:tmpl w:val="28FCC1C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2AF6F1C"/>
    <w:multiLevelType w:val="multilevel"/>
    <w:tmpl w:val="72AF6F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left" w:pos="1647"/>
        </w:tabs>
        <w:ind w:left="1647" w:hanging="567"/>
      </w:pPr>
    </w:lvl>
    <w:lvl w:ilvl="2">
      <w:start w:val="1"/>
      <w:numFmt w:val="bullet"/>
      <w:lvlText w:val="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7"/>
  </w:num>
  <w:num w:numId="4">
    <w:abstractNumId w:val="22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12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7"/>
  </w:num>
  <w:num w:numId="14">
    <w:abstractNumId w:val="29"/>
  </w:num>
  <w:num w:numId="15">
    <w:abstractNumId w:val="20"/>
  </w:num>
  <w:num w:numId="16">
    <w:abstractNumId w:val="18"/>
  </w:num>
  <w:num w:numId="17">
    <w:abstractNumId w:val="19"/>
  </w:num>
  <w:num w:numId="18">
    <w:abstractNumId w:val="24"/>
  </w:num>
  <w:num w:numId="19">
    <w:abstractNumId w:val="10"/>
  </w:num>
  <w:num w:numId="20">
    <w:abstractNumId w:val="16"/>
  </w:num>
  <w:num w:numId="21">
    <w:abstractNumId w:val="9"/>
  </w:num>
  <w:num w:numId="22">
    <w:abstractNumId w:val="23"/>
  </w:num>
  <w:num w:numId="23">
    <w:abstractNumId w:val="8"/>
  </w:num>
  <w:num w:numId="24">
    <w:abstractNumId w:val="25"/>
  </w:num>
  <w:num w:numId="25">
    <w:abstractNumId w:val="15"/>
  </w:num>
  <w:num w:numId="26">
    <w:abstractNumId w:val="6"/>
  </w:num>
  <w:num w:numId="27">
    <w:abstractNumId w:val="14"/>
  </w:num>
  <w:num w:numId="28">
    <w:abstractNumId w:val="13"/>
  </w:num>
  <w:num w:numId="29">
    <w:abstractNumId w:val="21"/>
  </w:num>
  <w:num w:numId="30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02C43"/>
    <w:rsid w:val="000663EC"/>
    <w:rsid w:val="00084B91"/>
    <w:rsid w:val="000B1A6A"/>
    <w:rsid w:val="000E386D"/>
    <w:rsid w:val="001B28A8"/>
    <w:rsid w:val="001B7556"/>
    <w:rsid w:val="00247466"/>
    <w:rsid w:val="00247D3C"/>
    <w:rsid w:val="002930A1"/>
    <w:rsid w:val="00332A92"/>
    <w:rsid w:val="00367D6A"/>
    <w:rsid w:val="00595A2E"/>
    <w:rsid w:val="005B31CE"/>
    <w:rsid w:val="005D2178"/>
    <w:rsid w:val="00626F4D"/>
    <w:rsid w:val="006564D2"/>
    <w:rsid w:val="0065717A"/>
    <w:rsid w:val="00674E04"/>
    <w:rsid w:val="006D5550"/>
    <w:rsid w:val="00802C43"/>
    <w:rsid w:val="00831313"/>
    <w:rsid w:val="00854ADC"/>
    <w:rsid w:val="00860C79"/>
    <w:rsid w:val="00877D37"/>
    <w:rsid w:val="00881707"/>
    <w:rsid w:val="008E43B2"/>
    <w:rsid w:val="009023B7"/>
    <w:rsid w:val="00924F6A"/>
    <w:rsid w:val="00952061"/>
    <w:rsid w:val="00970354"/>
    <w:rsid w:val="009C24FB"/>
    <w:rsid w:val="00A56F28"/>
    <w:rsid w:val="00A82094"/>
    <w:rsid w:val="00A93348"/>
    <w:rsid w:val="00B52759"/>
    <w:rsid w:val="00B9490B"/>
    <w:rsid w:val="00BA0AA2"/>
    <w:rsid w:val="00BF2D3F"/>
    <w:rsid w:val="00C170B2"/>
    <w:rsid w:val="00C54611"/>
    <w:rsid w:val="00C66DB4"/>
    <w:rsid w:val="00C76F84"/>
    <w:rsid w:val="00CB043F"/>
    <w:rsid w:val="00CD4228"/>
    <w:rsid w:val="00CD53FE"/>
    <w:rsid w:val="00D14EFF"/>
    <w:rsid w:val="00D264BA"/>
    <w:rsid w:val="00D46A43"/>
    <w:rsid w:val="00D51CCC"/>
    <w:rsid w:val="00D64B93"/>
    <w:rsid w:val="00E50C18"/>
    <w:rsid w:val="00E66987"/>
    <w:rsid w:val="00E94313"/>
    <w:rsid w:val="00F51C0E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7BA29"/>
  <w15:docId w15:val="{60FEED59-C631-4F23-9E54-33BCA68F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02C43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802C43"/>
    <w:pPr>
      <w:outlineLvl w:val="1"/>
    </w:pPr>
  </w:style>
  <w:style w:type="paragraph" w:styleId="30">
    <w:name w:val="heading 3"/>
    <w:basedOn w:val="a2"/>
    <w:next w:val="a2"/>
    <w:link w:val="32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802C43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802C4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802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802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802C4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802C4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802C4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802C4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802C4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802C4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802C43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802C43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802C43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802C43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802C43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802C43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802C43"/>
    <w:rPr>
      <w:rFonts w:cs="Times New Roman"/>
    </w:rPr>
  </w:style>
  <w:style w:type="character" w:styleId="aa">
    <w:name w:val="Emphasis"/>
    <w:basedOn w:val="a3"/>
    <w:uiPriority w:val="99"/>
    <w:qFormat/>
    <w:rsid w:val="00802C43"/>
    <w:rPr>
      <w:rFonts w:cs="Times New Roman"/>
      <w:i/>
    </w:rPr>
  </w:style>
  <w:style w:type="character" w:styleId="ab">
    <w:name w:val="Hyperlink"/>
    <w:basedOn w:val="a3"/>
    <w:qFormat/>
    <w:rsid w:val="00802C43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802C43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802C43"/>
    <w:rPr>
      <w:rFonts w:cs="Times New Roman"/>
    </w:rPr>
  </w:style>
  <w:style w:type="character" w:styleId="ad">
    <w:name w:val="line number"/>
    <w:basedOn w:val="a3"/>
    <w:uiPriority w:val="99"/>
    <w:qFormat/>
    <w:rsid w:val="00802C43"/>
    <w:rPr>
      <w:rFonts w:cs="Times New Roman"/>
    </w:rPr>
  </w:style>
  <w:style w:type="character" w:styleId="HTML2">
    <w:name w:val="HTML Definition"/>
    <w:basedOn w:val="a3"/>
    <w:uiPriority w:val="99"/>
    <w:qFormat/>
    <w:rsid w:val="00802C43"/>
    <w:rPr>
      <w:rFonts w:cs="Times New Roman"/>
      <w:i/>
    </w:rPr>
  </w:style>
  <w:style w:type="character" w:styleId="HTML3">
    <w:name w:val="HTML Variable"/>
    <w:basedOn w:val="a3"/>
    <w:uiPriority w:val="99"/>
    <w:qFormat/>
    <w:rsid w:val="00802C43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802C43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802C43"/>
    <w:rPr>
      <w:rFonts w:cs="Times New Roman"/>
      <w:b/>
    </w:rPr>
  </w:style>
  <w:style w:type="character" w:styleId="HTML5">
    <w:name w:val="HTML Cite"/>
    <w:basedOn w:val="a3"/>
    <w:uiPriority w:val="99"/>
    <w:qFormat/>
    <w:rsid w:val="00802C43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802C43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802C43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802C43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802C43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802C43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802C43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802C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802C4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802C4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802C43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802C43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802C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802C43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802C43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802C43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802C43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802C4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802C43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802C43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802C43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802C43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802C43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802C43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802C43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802C43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802C43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802C43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802C43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802C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802C4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802C43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802C43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802C43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802C43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802C43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802C43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802C43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802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802C43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802C43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802C43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802C43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802C43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802C43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802C4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802C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802C4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802C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802C43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802C43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802C43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802C43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802C43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802C4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802C43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802C43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802C43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802C43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802C43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802C43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802C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802C4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802C4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802C43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802C43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802C43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802C43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802C43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802C43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802C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802C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802C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802C43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802C4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802C43"/>
    <w:rPr>
      <w:rFonts w:cs="Times New Roman"/>
    </w:rPr>
  </w:style>
  <w:style w:type="character" w:customStyle="1" w:styleId="spelle">
    <w:name w:val="spelle"/>
    <w:uiPriority w:val="99"/>
    <w:qFormat/>
    <w:rsid w:val="00802C43"/>
  </w:style>
  <w:style w:type="character" w:customStyle="1" w:styleId="FootnoteTextChar3">
    <w:name w:val="Footnote Text Char3"/>
    <w:uiPriority w:val="99"/>
    <w:qFormat/>
    <w:locked/>
    <w:rsid w:val="00802C43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802C4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802C43"/>
  </w:style>
  <w:style w:type="character" w:customStyle="1" w:styleId="FootnoteTextChar">
    <w:name w:val="Footnote Text Char"/>
    <w:basedOn w:val="a3"/>
    <w:uiPriority w:val="99"/>
    <w:qFormat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802C4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802C43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802C43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802C43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802C43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802C43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802C43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802C4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802C43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802C43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802C43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802C43"/>
  </w:style>
  <w:style w:type="character" w:customStyle="1" w:styleId="DocumentMapChar">
    <w:name w:val="Document Map Char"/>
    <w:basedOn w:val="a3"/>
    <w:uiPriority w:val="99"/>
    <w:qFormat/>
    <w:locked/>
    <w:rsid w:val="00802C43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802C43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802C43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802C43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802C43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802C4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802C43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802C4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802C43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802C43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802C43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802C43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802C43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802C43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802C43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802C43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802C43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802C43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802C43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802C43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802C43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802C4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802C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802C43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802C43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802C43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802C43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802C4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802C43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802C43"/>
    <w:rPr>
      <w:rFonts w:cs="Times New Roman"/>
    </w:rPr>
  </w:style>
  <w:style w:type="paragraph" w:customStyle="1" w:styleId="ConsPlusNonformat">
    <w:name w:val="ConsPlusNonformat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802C43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802C43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802C4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802C43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802C43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802C43"/>
  </w:style>
  <w:style w:type="character" w:customStyle="1" w:styleId="110">
    <w:name w:val="Заголовок 1 Знак1"/>
    <w:uiPriority w:val="99"/>
    <w:qFormat/>
    <w:locked/>
    <w:rsid w:val="00802C43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802C43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802C43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802C43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802C43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802C43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802C43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802C43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802C43"/>
  </w:style>
  <w:style w:type="paragraph" w:customStyle="1" w:styleId="Style16">
    <w:name w:val="Style1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802C43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802C4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802C4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802C43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802C43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802C43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802C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802C43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802C43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802C43"/>
    <w:rPr>
      <w:sz w:val="24"/>
    </w:rPr>
  </w:style>
  <w:style w:type="character" w:customStyle="1" w:styleId="trb12">
    <w:name w:val="trb12"/>
    <w:basedOn w:val="a3"/>
    <w:uiPriority w:val="99"/>
    <w:qFormat/>
    <w:rsid w:val="00802C43"/>
    <w:rPr>
      <w:rFonts w:cs="Times New Roman"/>
    </w:rPr>
  </w:style>
  <w:style w:type="character" w:customStyle="1" w:styleId="tbln12">
    <w:name w:val="tbln12"/>
    <w:basedOn w:val="a3"/>
    <w:uiPriority w:val="99"/>
    <w:qFormat/>
    <w:rsid w:val="00802C43"/>
    <w:rPr>
      <w:rFonts w:cs="Times New Roman"/>
    </w:rPr>
  </w:style>
  <w:style w:type="character" w:customStyle="1" w:styleId="tbb12">
    <w:name w:val="tbb12"/>
    <w:basedOn w:val="a3"/>
    <w:uiPriority w:val="99"/>
    <w:qFormat/>
    <w:rsid w:val="00802C43"/>
    <w:rPr>
      <w:rFonts w:cs="Times New Roman"/>
    </w:rPr>
  </w:style>
  <w:style w:type="paragraph" w:customStyle="1" w:styleId="Style9">
    <w:name w:val="Style9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802C43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802C43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802C43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802C4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802C4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802C4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802C4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802C43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802C43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802C4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802C4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802C43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802C43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802C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802C4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802C43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802C43"/>
    <w:rPr>
      <w:rFonts w:cs="Times New Roman"/>
    </w:rPr>
  </w:style>
  <w:style w:type="character" w:customStyle="1" w:styleId="161">
    <w:name w:val="Знак Знак16"/>
    <w:uiPriority w:val="99"/>
    <w:qFormat/>
    <w:locked/>
    <w:rsid w:val="00802C43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802C43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802C43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802C43"/>
    <w:rPr>
      <w:sz w:val="16"/>
    </w:rPr>
  </w:style>
  <w:style w:type="paragraph" w:customStyle="1" w:styleId="affff2">
    <w:name w:val="a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802C43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802C4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802C43"/>
  </w:style>
  <w:style w:type="character" w:customStyle="1" w:styleId="apple-style-span">
    <w:name w:val="apple-style-span"/>
    <w:uiPriority w:val="99"/>
    <w:qFormat/>
    <w:rsid w:val="00802C43"/>
  </w:style>
  <w:style w:type="character" w:customStyle="1" w:styleId="orange">
    <w:name w:val="orange"/>
    <w:uiPriority w:val="99"/>
    <w:qFormat/>
    <w:rsid w:val="00802C43"/>
  </w:style>
  <w:style w:type="character" w:customStyle="1" w:styleId="gray">
    <w:name w:val="gray"/>
    <w:uiPriority w:val="99"/>
    <w:qFormat/>
    <w:rsid w:val="00802C43"/>
  </w:style>
  <w:style w:type="paragraph" w:customStyle="1" w:styleId="1KGK9">
    <w:name w:val="1KG=K9"/>
    <w:uiPriority w:val="99"/>
    <w:qFormat/>
    <w:rsid w:val="00802C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802C43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802C43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802C43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802C43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802C43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802C43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802C43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802C43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802C43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802C43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802C43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802C43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802C4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802C43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802C43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802C4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802C43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802C43"/>
    <w:rPr>
      <w:rFonts w:cs="Times New Roman"/>
    </w:rPr>
  </w:style>
  <w:style w:type="character" w:customStyle="1" w:styleId="ft523">
    <w:name w:val="ft523"/>
    <w:basedOn w:val="a3"/>
    <w:uiPriority w:val="99"/>
    <w:qFormat/>
    <w:rsid w:val="00802C43"/>
    <w:rPr>
      <w:rFonts w:cs="Times New Roman"/>
    </w:rPr>
  </w:style>
  <w:style w:type="character" w:customStyle="1" w:styleId="ft459">
    <w:name w:val="ft459"/>
    <w:basedOn w:val="a3"/>
    <w:uiPriority w:val="99"/>
    <w:qFormat/>
    <w:rsid w:val="00802C43"/>
    <w:rPr>
      <w:rFonts w:cs="Times New Roman"/>
    </w:rPr>
  </w:style>
  <w:style w:type="character" w:customStyle="1" w:styleId="ft553">
    <w:name w:val="ft553"/>
    <w:basedOn w:val="a3"/>
    <w:uiPriority w:val="99"/>
    <w:qFormat/>
    <w:rsid w:val="00802C43"/>
    <w:rPr>
      <w:rFonts w:cs="Times New Roman"/>
    </w:rPr>
  </w:style>
  <w:style w:type="character" w:customStyle="1" w:styleId="ft672">
    <w:name w:val="ft672"/>
    <w:basedOn w:val="a3"/>
    <w:uiPriority w:val="99"/>
    <w:qFormat/>
    <w:rsid w:val="00802C43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802C43"/>
    <w:rPr>
      <w:rFonts w:cs="Times New Roman"/>
    </w:rPr>
  </w:style>
  <w:style w:type="character" w:customStyle="1" w:styleId="ft224">
    <w:name w:val="ft224"/>
    <w:basedOn w:val="a3"/>
    <w:uiPriority w:val="99"/>
    <w:qFormat/>
    <w:rsid w:val="00802C43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802C43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802C43"/>
    <w:rPr>
      <w:sz w:val="16"/>
    </w:rPr>
  </w:style>
  <w:style w:type="paragraph" w:customStyle="1" w:styleId="affffb">
    <w:name w:val="Стиль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802C43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802C43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802C43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802C43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802C43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802C43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802C4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802C4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802C43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802C43"/>
    <w:rPr>
      <w:rFonts w:cs="Times New Roman"/>
    </w:rPr>
  </w:style>
  <w:style w:type="character" w:customStyle="1" w:styleId="ft1168">
    <w:name w:val="ft1168"/>
    <w:basedOn w:val="a3"/>
    <w:uiPriority w:val="99"/>
    <w:qFormat/>
    <w:rsid w:val="00802C43"/>
    <w:rPr>
      <w:rFonts w:cs="Times New Roman"/>
    </w:rPr>
  </w:style>
  <w:style w:type="character" w:customStyle="1" w:styleId="ft1237">
    <w:name w:val="ft1237"/>
    <w:basedOn w:val="a3"/>
    <w:uiPriority w:val="99"/>
    <w:qFormat/>
    <w:rsid w:val="00802C43"/>
    <w:rPr>
      <w:rFonts w:cs="Times New Roman"/>
    </w:rPr>
  </w:style>
  <w:style w:type="character" w:customStyle="1" w:styleId="ft1245">
    <w:name w:val="ft1245"/>
    <w:basedOn w:val="a3"/>
    <w:uiPriority w:val="99"/>
    <w:qFormat/>
    <w:rsid w:val="00802C43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802C43"/>
    <w:rPr>
      <w:rFonts w:cs="Times New Roman"/>
    </w:rPr>
  </w:style>
  <w:style w:type="paragraph" w:customStyle="1" w:styleId="2f4">
    <w:name w:val="[О] Загол. 2 ур."/>
    <w:uiPriority w:val="99"/>
    <w:qFormat/>
    <w:rsid w:val="00802C43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802C43"/>
    <w:rPr>
      <w:rFonts w:cs="Times New Roman"/>
    </w:rPr>
  </w:style>
  <w:style w:type="character" w:customStyle="1" w:styleId="610">
    <w:name w:val="Знак Знак610"/>
    <w:uiPriority w:val="99"/>
    <w:qFormat/>
    <w:locked/>
    <w:rsid w:val="00802C43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802C43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802C43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802C43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802C43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802C4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802C43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802C43"/>
    <w:rPr>
      <w:rFonts w:cs="Times New Roman"/>
    </w:rPr>
  </w:style>
  <w:style w:type="character" w:customStyle="1" w:styleId="FontStyle33">
    <w:name w:val="Font Style33"/>
    <w:uiPriority w:val="99"/>
    <w:qFormat/>
    <w:rsid w:val="00802C43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802C43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802C43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802C43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802C43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802C43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802C43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802C43"/>
    <w:rPr>
      <w:rFonts w:cs="Times New Roman"/>
    </w:rPr>
  </w:style>
  <w:style w:type="character" w:customStyle="1" w:styleId="ft3162">
    <w:name w:val="ft3162"/>
    <w:basedOn w:val="a3"/>
    <w:uiPriority w:val="99"/>
    <w:qFormat/>
    <w:rsid w:val="00802C43"/>
    <w:rPr>
      <w:rFonts w:cs="Times New Roman"/>
    </w:rPr>
  </w:style>
  <w:style w:type="character" w:customStyle="1" w:styleId="ft1373">
    <w:name w:val="ft1373"/>
    <w:basedOn w:val="a3"/>
    <w:uiPriority w:val="99"/>
    <w:qFormat/>
    <w:rsid w:val="00802C43"/>
    <w:rPr>
      <w:rFonts w:cs="Times New Roman"/>
    </w:rPr>
  </w:style>
  <w:style w:type="character" w:customStyle="1" w:styleId="ft32">
    <w:name w:val="ft32"/>
    <w:basedOn w:val="a3"/>
    <w:uiPriority w:val="99"/>
    <w:qFormat/>
    <w:rsid w:val="00802C43"/>
    <w:rPr>
      <w:rFonts w:cs="Times New Roman"/>
    </w:rPr>
  </w:style>
  <w:style w:type="character" w:customStyle="1" w:styleId="ft1433">
    <w:name w:val="ft1433"/>
    <w:basedOn w:val="a3"/>
    <w:uiPriority w:val="99"/>
    <w:qFormat/>
    <w:rsid w:val="00802C43"/>
    <w:rPr>
      <w:rFonts w:cs="Times New Roman"/>
    </w:rPr>
  </w:style>
  <w:style w:type="character" w:customStyle="1" w:styleId="ft1481">
    <w:name w:val="ft1481"/>
    <w:basedOn w:val="a3"/>
    <w:uiPriority w:val="99"/>
    <w:qFormat/>
    <w:rsid w:val="00802C43"/>
    <w:rPr>
      <w:rFonts w:cs="Times New Roman"/>
    </w:rPr>
  </w:style>
  <w:style w:type="character" w:customStyle="1" w:styleId="ft1536">
    <w:name w:val="ft1536"/>
    <w:basedOn w:val="a3"/>
    <w:uiPriority w:val="99"/>
    <w:qFormat/>
    <w:rsid w:val="00802C43"/>
    <w:rPr>
      <w:rFonts w:cs="Times New Roman"/>
    </w:rPr>
  </w:style>
  <w:style w:type="character" w:customStyle="1" w:styleId="ft1543">
    <w:name w:val="ft1543"/>
    <w:basedOn w:val="a3"/>
    <w:uiPriority w:val="99"/>
    <w:qFormat/>
    <w:rsid w:val="00802C43"/>
    <w:rPr>
      <w:rFonts w:cs="Times New Roman"/>
    </w:rPr>
  </w:style>
  <w:style w:type="character" w:customStyle="1" w:styleId="ft1">
    <w:name w:val="ft1"/>
    <w:basedOn w:val="a3"/>
    <w:uiPriority w:val="99"/>
    <w:qFormat/>
    <w:rsid w:val="00802C43"/>
    <w:rPr>
      <w:rFonts w:cs="Times New Roman"/>
    </w:rPr>
  </w:style>
  <w:style w:type="character" w:customStyle="1" w:styleId="ft1546">
    <w:name w:val="ft1546"/>
    <w:basedOn w:val="a3"/>
    <w:uiPriority w:val="99"/>
    <w:qFormat/>
    <w:rsid w:val="00802C43"/>
    <w:rPr>
      <w:rFonts w:cs="Times New Roman"/>
    </w:rPr>
  </w:style>
  <w:style w:type="character" w:customStyle="1" w:styleId="ft1550">
    <w:name w:val="ft1550"/>
    <w:basedOn w:val="a3"/>
    <w:uiPriority w:val="99"/>
    <w:qFormat/>
    <w:rsid w:val="00802C43"/>
    <w:rPr>
      <w:rFonts w:cs="Times New Roman"/>
    </w:rPr>
  </w:style>
  <w:style w:type="character" w:customStyle="1" w:styleId="ft1571">
    <w:name w:val="ft1571"/>
    <w:basedOn w:val="a3"/>
    <w:uiPriority w:val="99"/>
    <w:qFormat/>
    <w:rsid w:val="00802C43"/>
    <w:rPr>
      <w:rFonts w:cs="Times New Roman"/>
    </w:rPr>
  </w:style>
  <w:style w:type="character" w:customStyle="1" w:styleId="ft1577">
    <w:name w:val="ft1577"/>
    <w:basedOn w:val="a3"/>
    <w:uiPriority w:val="99"/>
    <w:qFormat/>
    <w:rsid w:val="00802C43"/>
    <w:rPr>
      <w:rFonts w:cs="Times New Roman"/>
    </w:rPr>
  </w:style>
  <w:style w:type="character" w:customStyle="1" w:styleId="ft1583">
    <w:name w:val="ft1583"/>
    <w:basedOn w:val="a3"/>
    <w:uiPriority w:val="99"/>
    <w:qFormat/>
    <w:rsid w:val="00802C43"/>
    <w:rPr>
      <w:rFonts w:cs="Times New Roman"/>
    </w:rPr>
  </w:style>
  <w:style w:type="character" w:customStyle="1" w:styleId="ft1593">
    <w:name w:val="ft1593"/>
    <w:basedOn w:val="a3"/>
    <w:uiPriority w:val="99"/>
    <w:qFormat/>
    <w:rsid w:val="00802C43"/>
    <w:rPr>
      <w:rFonts w:cs="Times New Roman"/>
    </w:rPr>
  </w:style>
  <w:style w:type="character" w:customStyle="1" w:styleId="ft1641">
    <w:name w:val="ft1641"/>
    <w:basedOn w:val="a3"/>
    <w:uiPriority w:val="99"/>
    <w:qFormat/>
    <w:rsid w:val="00802C43"/>
    <w:rPr>
      <w:rFonts w:cs="Times New Roman"/>
    </w:rPr>
  </w:style>
  <w:style w:type="character" w:customStyle="1" w:styleId="ft1671">
    <w:name w:val="ft1671"/>
    <w:basedOn w:val="a3"/>
    <w:uiPriority w:val="99"/>
    <w:qFormat/>
    <w:rsid w:val="00802C43"/>
    <w:rPr>
      <w:rFonts w:cs="Times New Roman"/>
    </w:rPr>
  </w:style>
  <w:style w:type="character" w:customStyle="1" w:styleId="ft1723">
    <w:name w:val="ft1723"/>
    <w:basedOn w:val="a3"/>
    <w:uiPriority w:val="99"/>
    <w:qFormat/>
    <w:rsid w:val="00802C43"/>
    <w:rPr>
      <w:rFonts w:cs="Times New Roman"/>
    </w:rPr>
  </w:style>
  <w:style w:type="character" w:customStyle="1" w:styleId="ft1786">
    <w:name w:val="ft1786"/>
    <w:basedOn w:val="a3"/>
    <w:uiPriority w:val="99"/>
    <w:qFormat/>
    <w:rsid w:val="00802C43"/>
    <w:rPr>
      <w:rFonts w:cs="Times New Roman"/>
    </w:rPr>
  </w:style>
  <w:style w:type="character" w:customStyle="1" w:styleId="ft1809">
    <w:name w:val="ft1809"/>
    <w:basedOn w:val="a3"/>
    <w:uiPriority w:val="99"/>
    <w:qFormat/>
    <w:rsid w:val="00802C43"/>
    <w:rPr>
      <w:rFonts w:cs="Times New Roman"/>
    </w:rPr>
  </w:style>
  <w:style w:type="character" w:customStyle="1" w:styleId="ft1814">
    <w:name w:val="ft1814"/>
    <w:basedOn w:val="a3"/>
    <w:uiPriority w:val="99"/>
    <w:qFormat/>
    <w:rsid w:val="00802C43"/>
    <w:rPr>
      <w:rFonts w:cs="Times New Roman"/>
    </w:rPr>
  </w:style>
  <w:style w:type="character" w:customStyle="1" w:styleId="ft1827">
    <w:name w:val="ft1827"/>
    <w:basedOn w:val="a3"/>
    <w:uiPriority w:val="99"/>
    <w:qFormat/>
    <w:rsid w:val="00802C43"/>
    <w:rPr>
      <w:rFonts w:cs="Times New Roman"/>
    </w:rPr>
  </w:style>
  <w:style w:type="character" w:customStyle="1" w:styleId="ft1831">
    <w:name w:val="ft1831"/>
    <w:basedOn w:val="a3"/>
    <w:uiPriority w:val="99"/>
    <w:qFormat/>
    <w:rsid w:val="00802C43"/>
    <w:rPr>
      <w:rFonts w:cs="Times New Roman"/>
    </w:rPr>
  </w:style>
  <w:style w:type="character" w:customStyle="1" w:styleId="ft1837">
    <w:name w:val="ft1837"/>
    <w:basedOn w:val="a3"/>
    <w:uiPriority w:val="99"/>
    <w:qFormat/>
    <w:rsid w:val="00802C43"/>
    <w:rPr>
      <w:rFonts w:cs="Times New Roman"/>
    </w:rPr>
  </w:style>
  <w:style w:type="character" w:customStyle="1" w:styleId="ft1857">
    <w:name w:val="ft1857"/>
    <w:basedOn w:val="a3"/>
    <w:uiPriority w:val="99"/>
    <w:qFormat/>
    <w:rsid w:val="00802C43"/>
    <w:rPr>
      <w:rFonts w:cs="Times New Roman"/>
    </w:rPr>
  </w:style>
  <w:style w:type="character" w:customStyle="1" w:styleId="ft1873">
    <w:name w:val="ft1873"/>
    <w:basedOn w:val="a3"/>
    <w:uiPriority w:val="99"/>
    <w:qFormat/>
    <w:rsid w:val="00802C43"/>
    <w:rPr>
      <w:rFonts w:cs="Times New Roman"/>
    </w:rPr>
  </w:style>
  <w:style w:type="character" w:customStyle="1" w:styleId="ft1932">
    <w:name w:val="ft1932"/>
    <w:basedOn w:val="a3"/>
    <w:uiPriority w:val="99"/>
    <w:qFormat/>
    <w:rsid w:val="00802C43"/>
    <w:rPr>
      <w:rFonts w:cs="Times New Roman"/>
    </w:rPr>
  </w:style>
  <w:style w:type="character" w:customStyle="1" w:styleId="ft1995">
    <w:name w:val="ft1995"/>
    <w:basedOn w:val="a3"/>
    <w:uiPriority w:val="99"/>
    <w:qFormat/>
    <w:rsid w:val="00802C43"/>
    <w:rPr>
      <w:rFonts w:cs="Times New Roman"/>
    </w:rPr>
  </w:style>
  <w:style w:type="character" w:customStyle="1" w:styleId="ft2033">
    <w:name w:val="ft2033"/>
    <w:basedOn w:val="a3"/>
    <w:uiPriority w:val="99"/>
    <w:qFormat/>
    <w:rsid w:val="00802C43"/>
    <w:rPr>
      <w:rFonts w:cs="Times New Roman"/>
    </w:rPr>
  </w:style>
  <w:style w:type="character" w:customStyle="1" w:styleId="ft11943">
    <w:name w:val="ft11943"/>
    <w:basedOn w:val="a3"/>
    <w:uiPriority w:val="99"/>
    <w:qFormat/>
    <w:rsid w:val="00802C43"/>
    <w:rPr>
      <w:rFonts w:cs="Times New Roman"/>
    </w:rPr>
  </w:style>
  <w:style w:type="character" w:customStyle="1" w:styleId="ft12010">
    <w:name w:val="ft12010"/>
    <w:basedOn w:val="a3"/>
    <w:uiPriority w:val="99"/>
    <w:qFormat/>
    <w:rsid w:val="00802C43"/>
    <w:rPr>
      <w:rFonts w:cs="Times New Roman"/>
    </w:rPr>
  </w:style>
  <w:style w:type="character" w:customStyle="1" w:styleId="ft12050">
    <w:name w:val="ft12050"/>
    <w:basedOn w:val="a3"/>
    <w:uiPriority w:val="99"/>
    <w:qFormat/>
    <w:rsid w:val="00802C43"/>
    <w:rPr>
      <w:rFonts w:cs="Times New Roman"/>
    </w:rPr>
  </w:style>
  <w:style w:type="character" w:customStyle="1" w:styleId="ft12104">
    <w:name w:val="ft12104"/>
    <w:basedOn w:val="a3"/>
    <w:uiPriority w:val="99"/>
    <w:qFormat/>
    <w:rsid w:val="00802C43"/>
    <w:rPr>
      <w:rFonts w:cs="Times New Roman"/>
    </w:rPr>
  </w:style>
  <w:style w:type="character" w:customStyle="1" w:styleId="ft12139">
    <w:name w:val="ft12139"/>
    <w:basedOn w:val="a3"/>
    <w:uiPriority w:val="99"/>
    <w:qFormat/>
    <w:rsid w:val="00802C43"/>
    <w:rPr>
      <w:rFonts w:cs="Times New Roman"/>
    </w:rPr>
  </w:style>
  <w:style w:type="character" w:customStyle="1" w:styleId="ft12166">
    <w:name w:val="ft12166"/>
    <w:basedOn w:val="a3"/>
    <w:uiPriority w:val="99"/>
    <w:qFormat/>
    <w:rsid w:val="00802C43"/>
    <w:rPr>
      <w:rFonts w:cs="Times New Roman"/>
    </w:rPr>
  </w:style>
  <w:style w:type="character" w:customStyle="1" w:styleId="ft12184">
    <w:name w:val="ft12184"/>
    <w:basedOn w:val="a3"/>
    <w:uiPriority w:val="99"/>
    <w:qFormat/>
    <w:rsid w:val="00802C43"/>
    <w:rPr>
      <w:rFonts w:cs="Times New Roman"/>
    </w:rPr>
  </w:style>
  <w:style w:type="character" w:customStyle="1" w:styleId="ft12250">
    <w:name w:val="ft12250"/>
    <w:basedOn w:val="a3"/>
    <w:uiPriority w:val="99"/>
    <w:qFormat/>
    <w:rsid w:val="00802C43"/>
    <w:rPr>
      <w:rFonts w:cs="Times New Roman"/>
    </w:rPr>
  </w:style>
  <w:style w:type="character" w:customStyle="1" w:styleId="ft12278">
    <w:name w:val="ft12278"/>
    <w:basedOn w:val="a3"/>
    <w:uiPriority w:val="99"/>
    <w:qFormat/>
    <w:rsid w:val="00802C43"/>
    <w:rPr>
      <w:rFonts w:cs="Times New Roman"/>
    </w:rPr>
  </w:style>
  <w:style w:type="character" w:customStyle="1" w:styleId="ft12329">
    <w:name w:val="ft12329"/>
    <w:basedOn w:val="a3"/>
    <w:uiPriority w:val="99"/>
    <w:qFormat/>
    <w:rsid w:val="00802C43"/>
    <w:rPr>
      <w:rFonts w:cs="Times New Roman"/>
    </w:rPr>
  </w:style>
  <w:style w:type="character" w:customStyle="1" w:styleId="ft12373">
    <w:name w:val="ft12373"/>
    <w:basedOn w:val="a3"/>
    <w:uiPriority w:val="99"/>
    <w:qFormat/>
    <w:rsid w:val="00802C43"/>
    <w:rPr>
      <w:rFonts w:cs="Times New Roman"/>
    </w:rPr>
  </w:style>
  <w:style w:type="character" w:customStyle="1" w:styleId="ft12374">
    <w:name w:val="ft12374"/>
    <w:basedOn w:val="a3"/>
    <w:uiPriority w:val="99"/>
    <w:qFormat/>
    <w:rsid w:val="00802C43"/>
    <w:rPr>
      <w:rFonts w:cs="Times New Roman"/>
    </w:rPr>
  </w:style>
  <w:style w:type="character" w:customStyle="1" w:styleId="ft12429">
    <w:name w:val="ft12429"/>
    <w:basedOn w:val="a3"/>
    <w:uiPriority w:val="99"/>
    <w:qFormat/>
    <w:rsid w:val="00802C43"/>
    <w:rPr>
      <w:rFonts w:cs="Times New Roman"/>
    </w:rPr>
  </w:style>
  <w:style w:type="character" w:customStyle="1" w:styleId="ft12471">
    <w:name w:val="ft12471"/>
    <w:basedOn w:val="a3"/>
    <w:uiPriority w:val="99"/>
    <w:qFormat/>
    <w:rsid w:val="00802C43"/>
    <w:rPr>
      <w:rFonts w:cs="Times New Roman"/>
    </w:rPr>
  </w:style>
  <w:style w:type="character" w:customStyle="1" w:styleId="ft12500">
    <w:name w:val="ft12500"/>
    <w:basedOn w:val="a3"/>
    <w:uiPriority w:val="99"/>
    <w:qFormat/>
    <w:rsid w:val="00802C43"/>
    <w:rPr>
      <w:rFonts w:cs="Times New Roman"/>
    </w:rPr>
  </w:style>
  <w:style w:type="character" w:customStyle="1" w:styleId="ft12501">
    <w:name w:val="ft12501"/>
    <w:basedOn w:val="a3"/>
    <w:uiPriority w:val="99"/>
    <w:qFormat/>
    <w:rsid w:val="00802C43"/>
    <w:rPr>
      <w:rFonts w:cs="Times New Roman"/>
    </w:rPr>
  </w:style>
  <w:style w:type="character" w:customStyle="1" w:styleId="ft12561">
    <w:name w:val="ft12561"/>
    <w:basedOn w:val="a3"/>
    <w:uiPriority w:val="99"/>
    <w:qFormat/>
    <w:rsid w:val="00802C43"/>
    <w:rPr>
      <w:rFonts w:cs="Times New Roman"/>
    </w:rPr>
  </w:style>
  <w:style w:type="character" w:customStyle="1" w:styleId="ft12562">
    <w:name w:val="ft12562"/>
    <w:basedOn w:val="a3"/>
    <w:uiPriority w:val="99"/>
    <w:qFormat/>
    <w:rsid w:val="00802C43"/>
    <w:rPr>
      <w:rFonts w:cs="Times New Roman"/>
    </w:rPr>
  </w:style>
  <w:style w:type="character" w:customStyle="1" w:styleId="ft12589">
    <w:name w:val="ft12589"/>
    <w:basedOn w:val="a3"/>
    <w:uiPriority w:val="99"/>
    <w:qFormat/>
    <w:rsid w:val="00802C43"/>
    <w:rPr>
      <w:rFonts w:cs="Times New Roman"/>
    </w:rPr>
  </w:style>
  <w:style w:type="character" w:customStyle="1" w:styleId="ft12609">
    <w:name w:val="ft12609"/>
    <w:basedOn w:val="a3"/>
    <w:uiPriority w:val="99"/>
    <w:qFormat/>
    <w:rsid w:val="00802C43"/>
    <w:rPr>
      <w:rFonts w:cs="Times New Roman"/>
    </w:rPr>
  </w:style>
  <w:style w:type="character" w:customStyle="1" w:styleId="ft12670">
    <w:name w:val="ft12670"/>
    <w:basedOn w:val="a3"/>
    <w:uiPriority w:val="99"/>
    <w:qFormat/>
    <w:rsid w:val="00802C43"/>
    <w:rPr>
      <w:rFonts w:cs="Times New Roman"/>
    </w:rPr>
  </w:style>
  <w:style w:type="character" w:customStyle="1" w:styleId="ft12676">
    <w:name w:val="ft12676"/>
    <w:basedOn w:val="a3"/>
    <w:uiPriority w:val="99"/>
    <w:qFormat/>
    <w:rsid w:val="00802C43"/>
    <w:rPr>
      <w:rFonts w:cs="Times New Roman"/>
    </w:rPr>
  </w:style>
  <w:style w:type="character" w:customStyle="1" w:styleId="ft12686">
    <w:name w:val="ft12686"/>
    <w:basedOn w:val="a3"/>
    <w:uiPriority w:val="99"/>
    <w:qFormat/>
    <w:rsid w:val="00802C43"/>
    <w:rPr>
      <w:rFonts w:cs="Times New Roman"/>
    </w:rPr>
  </w:style>
  <w:style w:type="character" w:customStyle="1" w:styleId="ft12696">
    <w:name w:val="ft12696"/>
    <w:basedOn w:val="a3"/>
    <w:uiPriority w:val="99"/>
    <w:qFormat/>
    <w:rsid w:val="00802C43"/>
    <w:rPr>
      <w:rFonts w:cs="Times New Roman"/>
    </w:rPr>
  </w:style>
  <w:style w:type="character" w:customStyle="1" w:styleId="ft12701">
    <w:name w:val="ft12701"/>
    <w:basedOn w:val="a3"/>
    <w:uiPriority w:val="99"/>
    <w:qFormat/>
    <w:rsid w:val="00802C43"/>
    <w:rPr>
      <w:rFonts w:cs="Times New Roman"/>
    </w:rPr>
  </w:style>
  <w:style w:type="character" w:customStyle="1" w:styleId="ft12708">
    <w:name w:val="ft12708"/>
    <w:basedOn w:val="a3"/>
    <w:uiPriority w:val="99"/>
    <w:qFormat/>
    <w:rsid w:val="00802C43"/>
    <w:rPr>
      <w:rFonts w:cs="Times New Roman"/>
    </w:rPr>
  </w:style>
  <w:style w:type="character" w:customStyle="1" w:styleId="ft12715">
    <w:name w:val="ft12715"/>
    <w:basedOn w:val="a3"/>
    <w:uiPriority w:val="99"/>
    <w:qFormat/>
    <w:rsid w:val="00802C43"/>
    <w:rPr>
      <w:rFonts w:cs="Times New Roman"/>
    </w:rPr>
  </w:style>
  <w:style w:type="character" w:customStyle="1" w:styleId="ft12722">
    <w:name w:val="ft12722"/>
    <w:basedOn w:val="a3"/>
    <w:uiPriority w:val="99"/>
    <w:qFormat/>
    <w:rsid w:val="00802C43"/>
    <w:rPr>
      <w:rFonts w:cs="Times New Roman"/>
    </w:rPr>
  </w:style>
  <w:style w:type="character" w:customStyle="1" w:styleId="ft12787">
    <w:name w:val="ft12787"/>
    <w:basedOn w:val="a3"/>
    <w:uiPriority w:val="99"/>
    <w:qFormat/>
    <w:rsid w:val="00802C43"/>
    <w:rPr>
      <w:rFonts w:cs="Times New Roman"/>
    </w:rPr>
  </w:style>
  <w:style w:type="character" w:customStyle="1" w:styleId="ft12790">
    <w:name w:val="ft12790"/>
    <w:basedOn w:val="a3"/>
    <w:uiPriority w:val="99"/>
    <w:qFormat/>
    <w:rsid w:val="00802C43"/>
    <w:rPr>
      <w:rFonts w:cs="Times New Roman"/>
    </w:rPr>
  </w:style>
  <w:style w:type="character" w:customStyle="1" w:styleId="ft12850">
    <w:name w:val="ft12850"/>
    <w:basedOn w:val="a3"/>
    <w:uiPriority w:val="99"/>
    <w:qFormat/>
    <w:rsid w:val="00802C43"/>
    <w:rPr>
      <w:rFonts w:cs="Times New Roman"/>
    </w:rPr>
  </w:style>
  <w:style w:type="character" w:customStyle="1" w:styleId="ft12896">
    <w:name w:val="ft12896"/>
    <w:basedOn w:val="a3"/>
    <w:uiPriority w:val="99"/>
    <w:qFormat/>
    <w:rsid w:val="00802C43"/>
    <w:rPr>
      <w:rFonts w:cs="Times New Roman"/>
    </w:rPr>
  </w:style>
  <w:style w:type="character" w:customStyle="1" w:styleId="ft12942">
    <w:name w:val="ft12942"/>
    <w:basedOn w:val="a3"/>
    <w:uiPriority w:val="99"/>
    <w:qFormat/>
    <w:rsid w:val="00802C43"/>
    <w:rPr>
      <w:rFonts w:cs="Times New Roman"/>
    </w:rPr>
  </w:style>
  <w:style w:type="character" w:customStyle="1" w:styleId="ft12991">
    <w:name w:val="ft12991"/>
    <w:basedOn w:val="a3"/>
    <w:uiPriority w:val="99"/>
    <w:qFormat/>
    <w:rsid w:val="00802C43"/>
    <w:rPr>
      <w:rFonts w:cs="Times New Roman"/>
    </w:rPr>
  </w:style>
  <w:style w:type="character" w:customStyle="1" w:styleId="ft13046">
    <w:name w:val="ft13046"/>
    <w:basedOn w:val="a3"/>
    <w:uiPriority w:val="99"/>
    <w:qFormat/>
    <w:rsid w:val="00802C43"/>
    <w:rPr>
      <w:rFonts w:cs="Times New Roman"/>
    </w:rPr>
  </w:style>
  <w:style w:type="character" w:customStyle="1" w:styleId="ft13079">
    <w:name w:val="ft13079"/>
    <w:basedOn w:val="a3"/>
    <w:uiPriority w:val="99"/>
    <w:qFormat/>
    <w:rsid w:val="00802C43"/>
    <w:rPr>
      <w:rFonts w:cs="Times New Roman"/>
    </w:rPr>
  </w:style>
  <w:style w:type="character" w:customStyle="1" w:styleId="ft13129">
    <w:name w:val="ft13129"/>
    <w:basedOn w:val="a3"/>
    <w:uiPriority w:val="99"/>
    <w:qFormat/>
    <w:rsid w:val="00802C43"/>
    <w:rPr>
      <w:rFonts w:cs="Times New Roman"/>
    </w:rPr>
  </w:style>
  <w:style w:type="character" w:customStyle="1" w:styleId="ft13186">
    <w:name w:val="ft13186"/>
    <w:basedOn w:val="a3"/>
    <w:uiPriority w:val="99"/>
    <w:qFormat/>
    <w:rsid w:val="00802C43"/>
    <w:rPr>
      <w:rFonts w:cs="Times New Roman"/>
    </w:rPr>
  </w:style>
  <w:style w:type="character" w:customStyle="1" w:styleId="ft13226">
    <w:name w:val="ft13226"/>
    <w:basedOn w:val="a3"/>
    <w:uiPriority w:val="99"/>
    <w:qFormat/>
    <w:rsid w:val="00802C43"/>
    <w:rPr>
      <w:rFonts w:cs="Times New Roman"/>
    </w:rPr>
  </w:style>
  <w:style w:type="character" w:customStyle="1" w:styleId="ft13271">
    <w:name w:val="ft13271"/>
    <w:basedOn w:val="a3"/>
    <w:uiPriority w:val="99"/>
    <w:qFormat/>
    <w:rsid w:val="00802C43"/>
    <w:rPr>
      <w:rFonts w:cs="Times New Roman"/>
    </w:rPr>
  </w:style>
  <w:style w:type="character" w:customStyle="1" w:styleId="ft13309">
    <w:name w:val="ft13309"/>
    <w:basedOn w:val="a3"/>
    <w:uiPriority w:val="99"/>
    <w:qFormat/>
    <w:rsid w:val="00802C43"/>
    <w:rPr>
      <w:rFonts w:cs="Times New Roman"/>
    </w:rPr>
  </w:style>
  <w:style w:type="character" w:customStyle="1" w:styleId="ft13366">
    <w:name w:val="ft13366"/>
    <w:basedOn w:val="a3"/>
    <w:uiPriority w:val="99"/>
    <w:qFormat/>
    <w:rsid w:val="00802C43"/>
    <w:rPr>
      <w:rFonts w:cs="Times New Roman"/>
    </w:rPr>
  </w:style>
  <w:style w:type="character" w:customStyle="1" w:styleId="ft13418">
    <w:name w:val="ft13418"/>
    <w:basedOn w:val="a3"/>
    <w:uiPriority w:val="99"/>
    <w:qFormat/>
    <w:rsid w:val="00802C43"/>
    <w:rPr>
      <w:rFonts w:cs="Times New Roman"/>
    </w:rPr>
  </w:style>
  <w:style w:type="character" w:customStyle="1" w:styleId="ft13441">
    <w:name w:val="ft13441"/>
    <w:basedOn w:val="a3"/>
    <w:uiPriority w:val="99"/>
    <w:qFormat/>
    <w:rsid w:val="00802C43"/>
    <w:rPr>
      <w:rFonts w:cs="Times New Roman"/>
    </w:rPr>
  </w:style>
  <w:style w:type="character" w:customStyle="1" w:styleId="ft13487">
    <w:name w:val="ft13487"/>
    <w:basedOn w:val="a3"/>
    <w:uiPriority w:val="99"/>
    <w:qFormat/>
    <w:rsid w:val="00802C43"/>
    <w:rPr>
      <w:rFonts w:cs="Times New Roman"/>
    </w:rPr>
  </w:style>
  <w:style w:type="character" w:customStyle="1" w:styleId="ft13488">
    <w:name w:val="ft13488"/>
    <w:basedOn w:val="a3"/>
    <w:uiPriority w:val="99"/>
    <w:qFormat/>
    <w:rsid w:val="00802C43"/>
    <w:rPr>
      <w:rFonts w:cs="Times New Roman"/>
    </w:rPr>
  </w:style>
  <w:style w:type="character" w:customStyle="1" w:styleId="ft13494">
    <w:name w:val="ft13494"/>
    <w:basedOn w:val="a3"/>
    <w:uiPriority w:val="99"/>
    <w:qFormat/>
    <w:rsid w:val="00802C43"/>
    <w:rPr>
      <w:rFonts w:cs="Times New Roman"/>
    </w:rPr>
  </w:style>
  <w:style w:type="character" w:customStyle="1" w:styleId="ft13500">
    <w:name w:val="ft13500"/>
    <w:basedOn w:val="a3"/>
    <w:uiPriority w:val="99"/>
    <w:qFormat/>
    <w:rsid w:val="00802C43"/>
    <w:rPr>
      <w:rFonts w:cs="Times New Roman"/>
    </w:rPr>
  </w:style>
  <w:style w:type="character" w:customStyle="1" w:styleId="ft13505">
    <w:name w:val="ft13505"/>
    <w:basedOn w:val="a3"/>
    <w:uiPriority w:val="99"/>
    <w:qFormat/>
    <w:rsid w:val="00802C43"/>
    <w:rPr>
      <w:rFonts w:cs="Times New Roman"/>
    </w:rPr>
  </w:style>
  <w:style w:type="character" w:customStyle="1" w:styleId="ft13518">
    <w:name w:val="ft13518"/>
    <w:basedOn w:val="a3"/>
    <w:uiPriority w:val="99"/>
    <w:qFormat/>
    <w:rsid w:val="00802C43"/>
    <w:rPr>
      <w:rFonts w:cs="Times New Roman"/>
    </w:rPr>
  </w:style>
  <w:style w:type="character" w:customStyle="1" w:styleId="ft13525">
    <w:name w:val="ft13525"/>
    <w:basedOn w:val="a3"/>
    <w:uiPriority w:val="99"/>
    <w:qFormat/>
    <w:rsid w:val="00802C43"/>
    <w:rPr>
      <w:rFonts w:cs="Times New Roman"/>
    </w:rPr>
  </w:style>
  <w:style w:type="character" w:customStyle="1" w:styleId="ft13537">
    <w:name w:val="ft13537"/>
    <w:basedOn w:val="a3"/>
    <w:uiPriority w:val="99"/>
    <w:qFormat/>
    <w:rsid w:val="00802C43"/>
    <w:rPr>
      <w:rFonts w:cs="Times New Roman"/>
    </w:rPr>
  </w:style>
  <w:style w:type="character" w:customStyle="1" w:styleId="ft13542">
    <w:name w:val="ft13542"/>
    <w:basedOn w:val="a3"/>
    <w:uiPriority w:val="99"/>
    <w:qFormat/>
    <w:rsid w:val="00802C43"/>
    <w:rPr>
      <w:rFonts w:cs="Times New Roman"/>
    </w:rPr>
  </w:style>
  <w:style w:type="character" w:customStyle="1" w:styleId="ft13555">
    <w:name w:val="ft13555"/>
    <w:basedOn w:val="a3"/>
    <w:uiPriority w:val="99"/>
    <w:qFormat/>
    <w:rsid w:val="00802C43"/>
    <w:rPr>
      <w:rFonts w:cs="Times New Roman"/>
    </w:rPr>
  </w:style>
  <w:style w:type="character" w:customStyle="1" w:styleId="ft13563">
    <w:name w:val="ft13563"/>
    <w:basedOn w:val="a3"/>
    <w:uiPriority w:val="99"/>
    <w:qFormat/>
    <w:rsid w:val="00802C43"/>
    <w:rPr>
      <w:rFonts w:cs="Times New Roman"/>
    </w:rPr>
  </w:style>
  <w:style w:type="character" w:customStyle="1" w:styleId="ft13566">
    <w:name w:val="ft13566"/>
    <w:basedOn w:val="a3"/>
    <w:uiPriority w:val="99"/>
    <w:qFormat/>
    <w:rsid w:val="00802C43"/>
    <w:rPr>
      <w:rFonts w:cs="Times New Roman"/>
    </w:rPr>
  </w:style>
  <w:style w:type="character" w:customStyle="1" w:styleId="ft13578">
    <w:name w:val="ft13578"/>
    <w:basedOn w:val="a3"/>
    <w:uiPriority w:val="99"/>
    <w:qFormat/>
    <w:rsid w:val="00802C43"/>
    <w:rPr>
      <w:rFonts w:cs="Times New Roman"/>
    </w:rPr>
  </w:style>
  <w:style w:type="character" w:customStyle="1" w:styleId="ft13580">
    <w:name w:val="ft13580"/>
    <w:basedOn w:val="a3"/>
    <w:uiPriority w:val="99"/>
    <w:qFormat/>
    <w:rsid w:val="00802C43"/>
    <w:rPr>
      <w:rFonts w:cs="Times New Roman"/>
    </w:rPr>
  </w:style>
  <w:style w:type="character" w:customStyle="1" w:styleId="ft13588">
    <w:name w:val="ft13588"/>
    <w:basedOn w:val="a3"/>
    <w:uiPriority w:val="99"/>
    <w:qFormat/>
    <w:rsid w:val="00802C43"/>
    <w:rPr>
      <w:rFonts w:cs="Times New Roman"/>
    </w:rPr>
  </w:style>
  <w:style w:type="character" w:customStyle="1" w:styleId="ft13644">
    <w:name w:val="ft13644"/>
    <w:basedOn w:val="a3"/>
    <w:uiPriority w:val="99"/>
    <w:qFormat/>
    <w:rsid w:val="00802C43"/>
    <w:rPr>
      <w:rFonts w:cs="Times New Roman"/>
    </w:rPr>
  </w:style>
  <w:style w:type="character" w:customStyle="1" w:styleId="ft13668">
    <w:name w:val="ft13668"/>
    <w:basedOn w:val="a3"/>
    <w:uiPriority w:val="99"/>
    <w:qFormat/>
    <w:rsid w:val="00802C43"/>
    <w:rPr>
      <w:rFonts w:cs="Times New Roman"/>
    </w:rPr>
  </w:style>
  <w:style w:type="character" w:customStyle="1" w:styleId="ft13712">
    <w:name w:val="ft13712"/>
    <w:basedOn w:val="a3"/>
    <w:uiPriority w:val="99"/>
    <w:qFormat/>
    <w:rsid w:val="00802C43"/>
    <w:rPr>
      <w:rFonts w:cs="Times New Roman"/>
    </w:rPr>
  </w:style>
  <w:style w:type="character" w:customStyle="1" w:styleId="ft13768">
    <w:name w:val="ft13768"/>
    <w:basedOn w:val="a3"/>
    <w:uiPriority w:val="99"/>
    <w:qFormat/>
    <w:rsid w:val="00802C43"/>
    <w:rPr>
      <w:rFonts w:cs="Times New Roman"/>
    </w:rPr>
  </w:style>
  <w:style w:type="character" w:customStyle="1" w:styleId="ft13810">
    <w:name w:val="ft13810"/>
    <w:basedOn w:val="a3"/>
    <w:uiPriority w:val="99"/>
    <w:qFormat/>
    <w:rsid w:val="00802C43"/>
    <w:rPr>
      <w:rFonts w:cs="Times New Roman"/>
    </w:rPr>
  </w:style>
  <w:style w:type="character" w:customStyle="1" w:styleId="ft13834">
    <w:name w:val="ft13834"/>
    <w:basedOn w:val="a3"/>
    <w:uiPriority w:val="99"/>
    <w:qFormat/>
    <w:rsid w:val="00802C43"/>
    <w:rPr>
      <w:rFonts w:cs="Times New Roman"/>
    </w:rPr>
  </w:style>
  <w:style w:type="character" w:customStyle="1" w:styleId="ft13885">
    <w:name w:val="ft13885"/>
    <w:basedOn w:val="a3"/>
    <w:uiPriority w:val="99"/>
    <w:qFormat/>
    <w:rsid w:val="00802C43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802C43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802C43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802C43"/>
    <w:rPr>
      <w:rFonts w:cs="Times New Roman"/>
    </w:rPr>
  </w:style>
  <w:style w:type="character" w:customStyle="1" w:styleId="FontStyle41">
    <w:name w:val="Font Style41"/>
    <w:uiPriority w:val="99"/>
    <w:qFormat/>
    <w:rsid w:val="00802C43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802C43"/>
  </w:style>
  <w:style w:type="character" w:customStyle="1" w:styleId="Heading2Char1">
    <w:name w:val="Heading 2 Char1"/>
    <w:uiPriority w:val="99"/>
    <w:locked/>
    <w:rsid w:val="00802C43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802C43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802C43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802C43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802C43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802C43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802C43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802C43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802C43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802C43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802C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802C43"/>
  </w:style>
  <w:style w:type="paragraph" w:customStyle="1" w:styleId="justify2">
    <w:name w:val="justify2"/>
    <w:basedOn w:val="a2"/>
    <w:uiPriority w:val="99"/>
    <w:qFormat/>
    <w:rsid w:val="00802C43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802C43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802C43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802C43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802C43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802C43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802C43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802C43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802C43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802C43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802C43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802C43"/>
    <w:rPr>
      <w:color w:val="4682B4"/>
    </w:rPr>
  </w:style>
  <w:style w:type="character" w:customStyle="1" w:styleId="b1">
    <w:name w:val="b1"/>
    <w:uiPriority w:val="99"/>
    <w:qFormat/>
    <w:rsid w:val="00802C43"/>
    <w:rPr>
      <w:b/>
    </w:rPr>
  </w:style>
  <w:style w:type="character" w:customStyle="1" w:styleId="FontStyle201">
    <w:name w:val="Font Style201"/>
    <w:uiPriority w:val="99"/>
    <w:qFormat/>
    <w:rsid w:val="00802C43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802C43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802C43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802C43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802C43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802C43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802C4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802C43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802C43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802C43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802C4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802C4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802C43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802C43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802C43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802C43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802C43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802C43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802C43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802C43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802C43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802C43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802C4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802C43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802C43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802C43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802C43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802C43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802C43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802C43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802C43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802C43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802C43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802C43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802C43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802C43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802C43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802C43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802C43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802C43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802C43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802C43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802C43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802C43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802C43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802C43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802C43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802C4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802C43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802C4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802C43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802C4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802C43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802C43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802C43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802C43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802C43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802C43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802C4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802C43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802C4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802C4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802C4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802C43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802C43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802C43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802C4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802C43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802C43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802C43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802C43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802C43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802C43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802C43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802C43"/>
    <w:rPr>
      <w:b/>
      <w:sz w:val="28"/>
    </w:rPr>
  </w:style>
  <w:style w:type="character" w:customStyle="1" w:styleId="720">
    <w:name w:val="Знак Знак72"/>
    <w:uiPriority w:val="99"/>
    <w:qFormat/>
    <w:rsid w:val="00802C43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802C43"/>
  </w:style>
  <w:style w:type="character" w:customStyle="1" w:styleId="Garamond">
    <w:name w:val="Основной текст + Garamond"/>
    <w:uiPriority w:val="99"/>
    <w:qFormat/>
    <w:rsid w:val="00802C43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802C43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802C43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802C43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802C43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802C43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802C43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802C43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802C43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802C4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802C43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802C43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802C43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802C43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802C43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802C43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802C43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802C43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802C43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802C43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802C43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802C43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802C43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802C43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802C43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802C43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802C43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802C43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802C43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802C43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802C43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802C43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802C43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802C4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802C4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802C4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802C43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802C43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802C43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802C43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802C43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802C43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802C43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802C43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802C43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802C43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802C43"/>
    <w:rPr>
      <w:lang w:val="en-US"/>
    </w:rPr>
  </w:style>
  <w:style w:type="paragraph" w:customStyle="1" w:styleId="94">
    <w:name w:val="Без интервала9"/>
    <w:link w:val="affffff1"/>
    <w:uiPriority w:val="99"/>
    <w:rsid w:val="00802C43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802C43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802C43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802C43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802C43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802C43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802C43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802C43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802C43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802C43"/>
    <w:rPr>
      <w:sz w:val="24"/>
    </w:rPr>
  </w:style>
  <w:style w:type="character" w:customStyle="1" w:styleId="124">
    <w:name w:val="Знак1 Знак Знак24"/>
    <w:uiPriority w:val="99"/>
    <w:qFormat/>
    <w:locked/>
    <w:rsid w:val="00802C43"/>
    <w:rPr>
      <w:sz w:val="24"/>
    </w:rPr>
  </w:style>
  <w:style w:type="character" w:customStyle="1" w:styleId="1230">
    <w:name w:val="Знак1 Знак Знак23"/>
    <w:uiPriority w:val="99"/>
    <w:qFormat/>
    <w:locked/>
    <w:rsid w:val="00802C43"/>
    <w:rPr>
      <w:sz w:val="24"/>
    </w:rPr>
  </w:style>
  <w:style w:type="character" w:customStyle="1" w:styleId="216">
    <w:name w:val="Цитата 2 Знак1"/>
    <w:basedOn w:val="a3"/>
    <w:uiPriority w:val="99"/>
    <w:qFormat/>
    <w:rsid w:val="00802C43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802C43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802C43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802C4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802C43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802C43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802C43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802C43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802C43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802C43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802C43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802C43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802C43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802C43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802C43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802C43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802C43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802C43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802C43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802C43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802C43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802C43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802C43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802C4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802C43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802C43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802C4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802C4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802C43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802C43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802C43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802C43"/>
    <w:rPr>
      <w:rFonts w:cs="Times New Roman"/>
    </w:rPr>
  </w:style>
  <w:style w:type="character" w:customStyle="1" w:styleId="udar">
    <w:name w:val="udar"/>
    <w:basedOn w:val="a3"/>
    <w:uiPriority w:val="99"/>
    <w:qFormat/>
    <w:rsid w:val="00802C43"/>
    <w:rPr>
      <w:rFonts w:cs="Times New Roman"/>
    </w:rPr>
  </w:style>
  <w:style w:type="character" w:customStyle="1" w:styleId="FontStyle139">
    <w:name w:val="Font Style139"/>
    <w:uiPriority w:val="99"/>
    <w:qFormat/>
    <w:rsid w:val="00802C43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802C43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802C43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802C43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802C43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802C43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802C43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802C43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802C43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802C43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802C43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802C43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802C43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802C43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802C43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802C43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802C43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802C43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802C43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802C43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802C43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802C43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802C43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802C43"/>
    <w:rPr>
      <w:b/>
      <w:sz w:val="24"/>
    </w:rPr>
  </w:style>
  <w:style w:type="character" w:customStyle="1" w:styleId="8pt">
    <w:name w:val="Основной текст + 8 pt"/>
    <w:uiPriority w:val="99"/>
    <w:qFormat/>
    <w:rsid w:val="00802C43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802C43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802C43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802C43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802C43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802C43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802C43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802C43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802C43"/>
    <w:rPr>
      <w:rFonts w:cs="Times New Roman"/>
    </w:rPr>
  </w:style>
  <w:style w:type="character" w:customStyle="1" w:styleId="FontStyle124">
    <w:name w:val="Font Style124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802C43"/>
    <w:rPr>
      <w:rFonts w:cs="Times New Roman"/>
    </w:rPr>
  </w:style>
  <w:style w:type="character" w:customStyle="1" w:styleId="msosubtleemphasis0">
    <w:name w:val="msosubtleemphasis"/>
    <w:uiPriority w:val="99"/>
    <w:qFormat/>
    <w:rsid w:val="00802C43"/>
    <w:rPr>
      <w:i/>
      <w:color w:val="808080"/>
    </w:rPr>
  </w:style>
  <w:style w:type="character" w:customStyle="1" w:styleId="FontStyle120">
    <w:name w:val="Font Style120"/>
    <w:uiPriority w:val="99"/>
    <w:qFormat/>
    <w:rsid w:val="00802C43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802C43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802C43"/>
    <w:rPr>
      <w:rFonts w:ascii="Tahoma" w:hAnsi="Tahoma"/>
      <w:sz w:val="16"/>
    </w:rPr>
  </w:style>
  <w:style w:type="character" w:customStyle="1" w:styleId="t9">
    <w:name w:val="t9"/>
    <w:uiPriority w:val="99"/>
    <w:qFormat/>
    <w:rsid w:val="00802C43"/>
  </w:style>
  <w:style w:type="character" w:customStyle="1" w:styleId="t10">
    <w:name w:val="t10"/>
    <w:uiPriority w:val="99"/>
    <w:qFormat/>
    <w:rsid w:val="00802C43"/>
  </w:style>
  <w:style w:type="character" w:customStyle="1" w:styleId="c2">
    <w:name w:val="c2"/>
    <w:uiPriority w:val="99"/>
    <w:qFormat/>
    <w:rsid w:val="00802C43"/>
  </w:style>
  <w:style w:type="character" w:customStyle="1" w:styleId="c0">
    <w:name w:val="c0"/>
    <w:uiPriority w:val="99"/>
    <w:qFormat/>
    <w:rsid w:val="00802C43"/>
  </w:style>
  <w:style w:type="character" w:customStyle="1" w:styleId="ft776">
    <w:name w:val="ft776"/>
    <w:uiPriority w:val="99"/>
    <w:qFormat/>
    <w:rsid w:val="00802C43"/>
  </w:style>
  <w:style w:type="character" w:customStyle="1" w:styleId="highlight">
    <w:name w:val="highlight"/>
    <w:uiPriority w:val="99"/>
    <w:qFormat/>
    <w:rsid w:val="00802C43"/>
  </w:style>
  <w:style w:type="character" w:customStyle="1" w:styleId="ft431">
    <w:name w:val="ft431"/>
    <w:uiPriority w:val="99"/>
    <w:qFormat/>
    <w:rsid w:val="00802C43"/>
  </w:style>
  <w:style w:type="character" w:customStyle="1" w:styleId="ft793">
    <w:name w:val="ft793"/>
    <w:uiPriority w:val="99"/>
    <w:qFormat/>
    <w:rsid w:val="00802C43"/>
  </w:style>
  <w:style w:type="character" w:customStyle="1" w:styleId="ft802">
    <w:name w:val="ft802"/>
    <w:uiPriority w:val="99"/>
    <w:qFormat/>
    <w:rsid w:val="00802C43"/>
  </w:style>
  <w:style w:type="character" w:customStyle="1" w:styleId="ft890">
    <w:name w:val="ft890"/>
    <w:uiPriority w:val="99"/>
    <w:qFormat/>
    <w:rsid w:val="00802C43"/>
  </w:style>
  <w:style w:type="character" w:customStyle="1" w:styleId="ft904">
    <w:name w:val="ft904"/>
    <w:uiPriority w:val="99"/>
    <w:qFormat/>
    <w:rsid w:val="00802C43"/>
  </w:style>
  <w:style w:type="character" w:customStyle="1" w:styleId="ft914">
    <w:name w:val="ft914"/>
    <w:uiPriority w:val="99"/>
    <w:qFormat/>
    <w:rsid w:val="00802C43"/>
  </w:style>
  <w:style w:type="character" w:customStyle="1" w:styleId="1fff">
    <w:name w:val="Текст Знак1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802C43"/>
    <w:rPr>
      <w:rFonts w:cs="Times New Roman"/>
    </w:rPr>
  </w:style>
  <w:style w:type="character" w:customStyle="1" w:styleId="FontStyle214">
    <w:name w:val="Font Style214"/>
    <w:uiPriority w:val="99"/>
    <w:qFormat/>
    <w:rsid w:val="00802C43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802C43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802C43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802C43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802C43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802C43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802C43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802C43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802C43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802C43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802C43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802C43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802C43"/>
    <w:rPr>
      <w:rFonts w:cs="Times New Roman"/>
    </w:rPr>
  </w:style>
  <w:style w:type="character" w:customStyle="1" w:styleId="s3">
    <w:name w:val="s3"/>
    <w:uiPriority w:val="99"/>
    <w:qFormat/>
    <w:rsid w:val="00802C43"/>
  </w:style>
  <w:style w:type="character" w:customStyle="1" w:styleId="FontStyle46">
    <w:name w:val="Font Style46"/>
    <w:uiPriority w:val="99"/>
    <w:qFormat/>
    <w:rsid w:val="00802C43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802C43"/>
    <w:rPr>
      <w:rFonts w:cs="Times New Roman"/>
    </w:rPr>
  </w:style>
  <w:style w:type="character" w:customStyle="1" w:styleId="s1">
    <w:name w:val="s1"/>
    <w:uiPriority w:val="99"/>
    <w:qFormat/>
    <w:rsid w:val="00802C43"/>
  </w:style>
  <w:style w:type="character" w:customStyle="1" w:styleId="WW8Num8z0">
    <w:name w:val="WW8Num8z0"/>
    <w:uiPriority w:val="99"/>
    <w:qFormat/>
    <w:rsid w:val="00802C43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802C43"/>
    <w:rPr>
      <w:rFonts w:cs="Times New Roman"/>
    </w:rPr>
  </w:style>
  <w:style w:type="character" w:customStyle="1" w:styleId="searchterm1">
    <w:name w:val="searchterm1"/>
    <w:uiPriority w:val="99"/>
    <w:qFormat/>
    <w:rsid w:val="00802C43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802C43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802C43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802C43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802C43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802C43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802C43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802C43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802C43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802C43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802C43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802C43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802C43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802C43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802C43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802C43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802C43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802C43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802C43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802C43"/>
  </w:style>
  <w:style w:type="character" w:customStyle="1" w:styleId="WW8Num1z0">
    <w:name w:val="WW8Num1z0"/>
    <w:uiPriority w:val="99"/>
    <w:qFormat/>
    <w:rsid w:val="00802C43"/>
  </w:style>
  <w:style w:type="character" w:customStyle="1" w:styleId="WW8Num2z0">
    <w:name w:val="WW8Num2z0"/>
    <w:uiPriority w:val="99"/>
    <w:qFormat/>
    <w:rsid w:val="00802C43"/>
  </w:style>
  <w:style w:type="character" w:customStyle="1" w:styleId="WW8Num3z0">
    <w:name w:val="WW8Num3z0"/>
    <w:uiPriority w:val="99"/>
    <w:qFormat/>
    <w:rsid w:val="00802C43"/>
  </w:style>
  <w:style w:type="character" w:customStyle="1" w:styleId="WW8Num1z1">
    <w:name w:val="WW8Num1z1"/>
    <w:uiPriority w:val="99"/>
    <w:qFormat/>
    <w:rsid w:val="00802C43"/>
  </w:style>
  <w:style w:type="character" w:customStyle="1" w:styleId="WW8Num1z2">
    <w:name w:val="WW8Num1z2"/>
    <w:uiPriority w:val="99"/>
    <w:qFormat/>
    <w:rsid w:val="00802C43"/>
  </w:style>
  <w:style w:type="character" w:customStyle="1" w:styleId="WW8Num1z3">
    <w:name w:val="WW8Num1z3"/>
    <w:uiPriority w:val="99"/>
    <w:qFormat/>
    <w:rsid w:val="00802C43"/>
  </w:style>
  <w:style w:type="character" w:customStyle="1" w:styleId="WW8Num1z4">
    <w:name w:val="WW8Num1z4"/>
    <w:uiPriority w:val="99"/>
    <w:qFormat/>
    <w:rsid w:val="00802C43"/>
  </w:style>
  <w:style w:type="character" w:customStyle="1" w:styleId="WW8Num1z5">
    <w:name w:val="WW8Num1z5"/>
    <w:uiPriority w:val="99"/>
    <w:qFormat/>
    <w:rsid w:val="00802C43"/>
  </w:style>
  <w:style w:type="character" w:customStyle="1" w:styleId="WW8Num1z6">
    <w:name w:val="WW8Num1z6"/>
    <w:uiPriority w:val="99"/>
    <w:qFormat/>
    <w:rsid w:val="00802C43"/>
  </w:style>
  <w:style w:type="character" w:customStyle="1" w:styleId="WW8Num1z7">
    <w:name w:val="WW8Num1z7"/>
    <w:uiPriority w:val="99"/>
    <w:qFormat/>
    <w:rsid w:val="00802C43"/>
  </w:style>
  <w:style w:type="character" w:customStyle="1" w:styleId="WW8Num1z8">
    <w:name w:val="WW8Num1z8"/>
    <w:uiPriority w:val="99"/>
    <w:qFormat/>
    <w:rsid w:val="00802C43"/>
  </w:style>
  <w:style w:type="character" w:customStyle="1" w:styleId="1fff5">
    <w:name w:val="Основной шрифт абзаца1"/>
    <w:uiPriority w:val="99"/>
    <w:qFormat/>
    <w:rsid w:val="00802C43"/>
  </w:style>
  <w:style w:type="character" w:styleId="afffffff0">
    <w:name w:val="Placeholder Text"/>
    <w:basedOn w:val="a3"/>
    <w:uiPriority w:val="99"/>
    <w:qFormat/>
    <w:rsid w:val="00802C43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802C43"/>
    <w:rPr>
      <w:vertAlign w:val="superscript"/>
    </w:rPr>
  </w:style>
  <w:style w:type="character" w:customStyle="1" w:styleId="-">
    <w:name w:val="опред-е"/>
    <w:uiPriority w:val="99"/>
    <w:qFormat/>
    <w:rsid w:val="00802C43"/>
    <w:rPr>
      <w:b/>
    </w:rPr>
  </w:style>
  <w:style w:type="character" w:customStyle="1" w:styleId="FontStyle436">
    <w:name w:val="Font Style436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802C43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802C43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802C43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802C43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802C43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802C43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802C43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802C43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802C43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802C43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802C43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802C43"/>
    <w:rPr>
      <w:sz w:val="24"/>
    </w:rPr>
  </w:style>
  <w:style w:type="character" w:customStyle="1" w:styleId="231">
    <w:name w:val="Знак Знак231"/>
    <w:uiPriority w:val="99"/>
    <w:qFormat/>
    <w:locked/>
    <w:rsid w:val="00802C43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802C43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802C43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802C43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802C43"/>
  </w:style>
  <w:style w:type="paragraph" w:customStyle="1" w:styleId="48">
    <w:name w:val="Без интервала4"/>
    <w:link w:val="1fff7"/>
    <w:uiPriority w:val="99"/>
    <w:qFormat/>
    <w:rsid w:val="00802C43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802C43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802C43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802C4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802C43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802C43"/>
    <w:rPr>
      <w:rFonts w:cs="Times New Roman"/>
    </w:rPr>
  </w:style>
  <w:style w:type="character" w:customStyle="1" w:styleId="epm">
    <w:name w:val="epm"/>
    <w:uiPriority w:val="99"/>
    <w:qFormat/>
    <w:rsid w:val="00802C43"/>
  </w:style>
  <w:style w:type="character" w:customStyle="1" w:styleId="afffffff2">
    <w:name w:val="Стиль Зеленый"/>
    <w:uiPriority w:val="99"/>
    <w:qFormat/>
    <w:rsid w:val="00802C43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802C43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802C43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802C43"/>
    <w:rPr>
      <w:rFonts w:cs="Times New Roman"/>
    </w:rPr>
  </w:style>
  <w:style w:type="character" w:customStyle="1" w:styleId="s5">
    <w:name w:val="s5"/>
    <w:basedOn w:val="a3"/>
    <w:uiPriority w:val="99"/>
    <w:qFormat/>
    <w:rsid w:val="00802C43"/>
    <w:rPr>
      <w:rFonts w:cs="Times New Roman"/>
    </w:rPr>
  </w:style>
  <w:style w:type="character" w:customStyle="1" w:styleId="sz12">
    <w:name w:val="sz12"/>
    <w:basedOn w:val="a3"/>
    <w:uiPriority w:val="99"/>
    <w:qFormat/>
    <w:rsid w:val="00802C43"/>
    <w:rPr>
      <w:rFonts w:cs="Times New Roman"/>
    </w:rPr>
  </w:style>
  <w:style w:type="character" w:customStyle="1" w:styleId="s6">
    <w:name w:val="s6"/>
    <w:basedOn w:val="a3"/>
    <w:uiPriority w:val="99"/>
    <w:qFormat/>
    <w:rsid w:val="00802C43"/>
    <w:rPr>
      <w:rFonts w:cs="Times New Roman"/>
    </w:rPr>
  </w:style>
  <w:style w:type="character" w:customStyle="1" w:styleId="FontStyle133">
    <w:name w:val="Font Style133"/>
    <w:uiPriority w:val="99"/>
    <w:qFormat/>
    <w:rsid w:val="00802C43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802C43"/>
  </w:style>
  <w:style w:type="character" w:customStyle="1" w:styleId="11f1">
    <w:name w:val="Знак1 Знак Знак1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802C43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802C43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802C43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802C43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802C43"/>
    <w:rPr>
      <w:sz w:val="24"/>
    </w:rPr>
  </w:style>
  <w:style w:type="character" w:customStyle="1" w:styleId="511">
    <w:name w:val="Знак Знак5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802C43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802C43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802C43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802C43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802C43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802C43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802C4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802C43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802C43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802C43"/>
  </w:style>
  <w:style w:type="character" w:customStyle="1" w:styleId="lbldata1">
    <w:name w:val="lbldata1"/>
    <w:uiPriority w:val="99"/>
    <w:qFormat/>
    <w:rsid w:val="00802C43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802C4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802C43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802C43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802C43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802C43"/>
    <w:rPr>
      <w:rFonts w:cs="Times New Roman"/>
    </w:rPr>
  </w:style>
  <w:style w:type="paragraph" w:customStyle="1" w:styleId="c3">
    <w:name w:val="c3"/>
    <w:basedOn w:val="a2"/>
    <w:uiPriority w:val="99"/>
    <w:qFormat/>
    <w:rsid w:val="00802C43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802C43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802C43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802C43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802C43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802C43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802C43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802C43"/>
    <w:rPr>
      <w:rFonts w:cs="Times New Roman"/>
    </w:rPr>
  </w:style>
  <w:style w:type="character" w:customStyle="1" w:styleId="afffffff4">
    <w:name w:val="полужирный"/>
    <w:uiPriority w:val="99"/>
    <w:qFormat/>
    <w:rsid w:val="00802C43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802C43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802C43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802C4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802C43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802C43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802C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802C43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802C43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802C43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802C43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802C43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802C43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802C43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802C43"/>
    <w:rPr>
      <w:sz w:val="16"/>
    </w:rPr>
  </w:style>
  <w:style w:type="character" w:customStyle="1" w:styleId="500">
    <w:name w:val="Знак Знак50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802C43"/>
    <w:rPr>
      <w:rFonts w:cs="Times New Roman"/>
    </w:rPr>
  </w:style>
  <w:style w:type="character" w:customStyle="1" w:styleId="520">
    <w:name w:val="Знак Знак52"/>
    <w:uiPriority w:val="99"/>
    <w:qFormat/>
    <w:rsid w:val="00802C43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802C4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802C43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802C43"/>
  </w:style>
  <w:style w:type="character" w:customStyle="1" w:styleId="fliesstext">
    <w:name w:val="fliesstext"/>
    <w:uiPriority w:val="99"/>
    <w:qFormat/>
    <w:rsid w:val="00802C43"/>
  </w:style>
  <w:style w:type="character" w:customStyle="1" w:styleId="skypec2ctextspan">
    <w:name w:val="skype_c2c_text_span"/>
    <w:uiPriority w:val="99"/>
    <w:qFormat/>
    <w:rsid w:val="00802C43"/>
  </w:style>
  <w:style w:type="paragraph" w:customStyle="1" w:styleId="1fffd">
    <w:name w:val="ЗАГОЛОВОК 1"/>
    <w:link w:val="1fffe"/>
    <w:uiPriority w:val="99"/>
    <w:qFormat/>
    <w:rsid w:val="00802C43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802C43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802C43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802C43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802C43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802C43"/>
    <w:rPr>
      <w:sz w:val="24"/>
    </w:rPr>
  </w:style>
  <w:style w:type="character" w:customStyle="1" w:styleId="s15122">
    <w:name w:val="s15122"/>
    <w:basedOn w:val="a3"/>
    <w:uiPriority w:val="99"/>
    <w:qFormat/>
    <w:rsid w:val="00802C43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802C43"/>
    <w:rPr>
      <w:rFonts w:cs="Times New Roman"/>
    </w:rPr>
  </w:style>
  <w:style w:type="character" w:customStyle="1" w:styleId="CommentTextChar1">
    <w:name w:val="Comment Text Char1"/>
    <w:uiPriority w:val="99"/>
    <w:qFormat/>
    <w:rsid w:val="00802C43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802C43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802C43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802C43"/>
    <w:rPr>
      <w:sz w:val="24"/>
    </w:rPr>
  </w:style>
  <w:style w:type="character" w:customStyle="1" w:styleId="1ffff">
    <w:name w:val="Основной текст Знак Знак Знак1"/>
    <w:uiPriority w:val="99"/>
    <w:rsid w:val="00802C43"/>
    <w:rPr>
      <w:sz w:val="24"/>
    </w:rPr>
  </w:style>
  <w:style w:type="character" w:customStyle="1" w:styleId="56">
    <w:name w:val="Знак Знак5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802C43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802C43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802C43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802C43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802C43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802C43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802C43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802C43"/>
    <w:rPr>
      <w:color w:val="auto"/>
    </w:rPr>
  </w:style>
  <w:style w:type="paragraph" w:customStyle="1" w:styleId="bodytext2">
    <w:name w:val="bodytext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802C43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802C43"/>
    <w:rPr>
      <w:rFonts w:cs="Times New Roman"/>
    </w:rPr>
  </w:style>
  <w:style w:type="paragraph" w:customStyle="1" w:styleId="text">
    <w:name w:val="te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802C43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802C43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802C43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802C43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802C43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802C43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802C43"/>
    <w:rPr>
      <w:rFonts w:cs="Times New Roman"/>
    </w:rPr>
  </w:style>
  <w:style w:type="paragraph" w:customStyle="1" w:styleId="p">
    <w:name w:val="p"/>
    <w:basedOn w:val="a2"/>
    <w:uiPriority w:val="99"/>
    <w:qFormat/>
    <w:rsid w:val="00802C43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802C43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802C43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802C43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802C43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802C43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802C43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802C43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802C43"/>
    <w:rPr>
      <w:lang w:eastAsia="ru-RU"/>
    </w:rPr>
  </w:style>
  <w:style w:type="character" w:customStyle="1" w:styleId="612">
    <w:name w:val="Знак Знак61"/>
    <w:uiPriority w:val="99"/>
    <w:qFormat/>
    <w:rsid w:val="00802C43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802C43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802C43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802C43"/>
    <w:rPr>
      <w:sz w:val="24"/>
    </w:rPr>
  </w:style>
  <w:style w:type="character" w:customStyle="1" w:styleId="BodyTextIndentChar1">
    <w:name w:val="Body Text Indent Char1"/>
    <w:uiPriority w:val="99"/>
    <w:qFormat/>
    <w:rsid w:val="00802C43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802C43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802C43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802C43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802C43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802C43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802C43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802C43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802C43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802C43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802C43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802C43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802C43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802C43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802C43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802C43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802C43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802C43"/>
    <w:rPr>
      <w:i/>
      <w:color w:val="808080"/>
    </w:rPr>
  </w:style>
  <w:style w:type="paragraph" w:customStyle="1" w:styleId="p35">
    <w:name w:val="p3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802C43"/>
    <w:rPr>
      <w:rFonts w:cs="Times New Roman"/>
    </w:rPr>
  </w:style>
  <w:style w:type="character" w:customStyle="1" w:styleId="FontStyle820">
    <w:name w:val="Font Style820"/>
    <w:uiPriority w:val="99"/>
    <w:qFormat/>
    <w:rsid w:val="00802C43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802C43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802C43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802C43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802C43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802C43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802C43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802C43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802C4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802C43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802C43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802C43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802C43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802C43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802C43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802C43"/>
    <w:rPr>
      <w:rFonts w:cs="Times New Roman"/>
    </w:rPr>
  </w:style>
  <w:style w:type="character" w:customStyle="1" w:styleId="s2">
    <w:name w:val="s2"/>
    <w:basedOn w:val="a3"/>
    <w:uiPriority w:val="99"/>
    <w:qFormat/>
    <w:rsid w:val="00802C43"/>
    <w:rPr>
      <w:rFonts w:cs="Times New Roman"/>
    </w:rPr>
  </w:style>
  <w:style w:type="paragraph" w:customStyle="1" w:styleId="p2">
    <w:name w:val="p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802C43"/>
    <w:rPr>
      <w:rFonts w:ascii="Wingdings" w:hAnsi="Wingdings"/>
    </w:rPr>
  </w:style>
  <w:style w:type="character" w:customStyle="1" w:styleId="WW8Num4z0">
    <w:name w:val="WW8Num4z0"/>
    <w:uiPriority w:val="99"/>
    <w:qFormat/>
    <w:rsid w:val="00802C43"/>
    <w:rPr>
      <w:color w:val="auto"/>
    </w:rPr>
  </w:style>
  <w:style w:type="character" w:customStyle="1" w:styleId="WW8Num5z0">
    <w:name w:val="WW8Num5z0"/>
    <w:uiPriority w:val="99"/>
    <w:qFormat/>
    <w:rsid w:val="00802C43"/>
    <w:rPr>
      <w:b/>
      <w:sz w:val="20"/>
    </w:rPr>
  </w:style>
  <w:style w:type="character" w:customStyle="1" w:styleId="WW8Num6z0">
    <w:name w:val="WW8Num6z0"/>
    <w:uiPriority w:val="99"/>
    <w:qFormat/>
    <w:rsid w:val="00802C43"/>
    <w:rPr>
      <w:sz w:val="20"/>
    </w:rPr>
  </w:style>
  <w:style w:type="character" w:customStyle="1" w:styleId="WW8Num7z0">
    <w:name w:val="WW8Num7z0"/>
    <w:uiPriority w:val="99"/>
    <w:qFormat/>
    <w:rsid w:val="00802C43"/>
    <w:rPr>
      <w:b/>
      <w:sz w:val="20"/>
    </w:rPr>
  </w:style>
  <w:style w:type="character" w:customStyle="1" w:styleId="WW8Num9z0">
    <w:name w:val="WW8Num9z0"/>
    <w:uiPriority w:val="99"/>
    <w:qFormat/>
    <w:rsid w:val="00802C43"/>
    <w:rPr>
      <w:sz w:val="20"/>
    </w:rPr>
  </w:style>
  <w:style w:type="character" w:customStyle="1" w:styleId="WW8Num9z1">
    <w:name w:val="WW8Num9z1"/>
    <w:uiPriority w:val="99"/>
    <w:qFormat/>
    <w:rsid w:val="00802C43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802C43"/>
  </w:style>
  <w:style w:type="character" w:customStyle="1" w:styleId="WW8Num9z3">
    <w:name w:val="WW8Num9z3"/>
    <w:uiPriority w:val="99"/>
    <w:qFormat/>
    <w:rsid w:val="00802C43"/>
  </w:style>
  <w:style w:type="character" w:customStyle="1" w:styleId="WW8Num9z4">
    <w:name w:val="WW8Num9z4"/>
    <w:uiPriority w:val="99"/>
    <w:qFormat/>
    <w:rsid w:val="00802C43"/>
  </w:style>
  <w:style w:type="character" w:customStyle="1" w:styleId="WW8Num9z5">
    <w:name w:val="WW8Num9z5"/>
    <w:uiPriority w:val="99"/>
    <w:qFormat/>
    <w:rsid w:val="00802C43"/>
  </w:style>
  <w:style w:type="character" w:customStyle="1" w:styleId="WW8Num9z6">
    <w:name w:val="WW8Num9z6"/>
    <w:uiPriority w:val="99"/>
    <w:qFormat/>
    <w:rsid w:val="00802C43"/>
  </w:style>
  <w:style w:type="character" w:customStyle="1" w:styleId="WW8Num9z7">
    <w:name w:val="WW8Num9z7"/>
    <w:uiPriority w:val="99"/>
    <w:qFormat/>
    <w:rsid w:val="00802C43"/>
  </w:style>
  <w:style w:type="character" w:customStyle="1" w:styleId="WW8Num9z8">
    <w:name w:val="WW8Num9z8"/>
    <w:uiPriority w:val="99"/>
    <w:qFormat/>
    <w:rsid w:val="00802C43"/>
  </w:style>
  <w:style w:type="character" w:customStyle="1" w:styleId="WW8Num10z0">
    <w:name w:val="WW8Num10z0"/>
    <w:uiPriority w:val="99"/>
    <w:qFormat/>
    <w:rsid w:val="00802C43"/>
    <w:rPr>
      <w:sz w:val="20"/>
    </w:rPr>
  </w:style>
  <w:style w:type="character" w:customStyle="1" w:styleId="WW8Num11z0">
    <w:name w:val="WW8Num11z0"/>
    <w:uiPriority w:val="99"/>
    <w:qFormat/>
    <w:rsid w:val="00802C43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802C43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802C43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802C43"/>
    <w:rPr>
      <w:sz w:val="20"/>
    </w:rPr>
  </w:style>
  <w:style w:type="character" w:customStyle="1" w:styleId="WW8Num15z0">
    <w:name w:val="WW8Num15z0"/>
    <w:uiPriority w:val="99"/>
    <w:qFormat/>
    <w:rsid w:val="00802C43"/>
    <w:rPr>
      <w:sz w:val="20"/>
    </w:rPr>
  </w:style>
  <w:style w:type="character" w:customStyle="1" w:styleId="WW8Num17z0">
    <w:name w:val="WW8Num17z0"/>
    <w:uiPriority w:val="99"/>
    <w:qFormat/>
    <w:rsid w:val="00802C43"/>
    <w:rPr>
      <w:rFonts w:ascii="Wingdings" w:hAnsi="Wingdings"/>
    </w:rPr>
  </w:style>
  <w:style w:type="character" w:customStyle="1" w:styleId="WW8Num18z0">
    <w:name w:val="WW8Num18z0"/>
    <w:uiPriority w:val="99"/>
    <w:qFormat/>
    <w:rsid w:val="00802C43"/>
  </w:style>
  <w:style w:type="character" w:customStyle="1" w:styleId="WW8Num18z1">
    <w:name w:val="WW8Num18z1"/>
    <w:uiPriority w:val="99"/>
    <w:qFormat/>
    <w:rsid w:val="00802C43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802C43"/>
  </w:style>
  <w:style w:type="character" w:customStyle="1" w:styleId="WW8Num18z3">
    <w:name w:val="WW8Num18z3"/>
    <w:uiPriority w:val="99"/>
    <w:qFormat/>
    <w:rsid w:val="00802C43"/>
  </w:style>
  <w:style w:type="character" w:customStyle="1" w:styleId="WW8Num18z4">
    <w:name w:val="WW8Num18z4"/>
    <w:uiPriority w:val="99"/>
    <w:qFormat/>
    <w:rsid w:val="00802C43"/>
  </w:style>
  <w:style w:type="character" w:customStyle="1" w:styleId="WW8Num18z5">
    <w:name w:val="WW8Num18z5"/>
    <w:uiPriority w:val="99"/>
    <w:qFormat/>
    <w:rsid w:val="00802C43"/>
  </w:style>
  <w:style w:type="character" w:customStyle="1" w:styleId="WW8Num18z6">
    <w:name w:val="WW8Num18z6"/>
    <w:uiPriority w:val="99"/>
    <w:qFormat/>
    <w:rsid w:val="00802C43"/>
  </w:style>
  <w:style w:type="character" w:customStyle="1" w:styleId="WW8Num18z7">
    <w:name w:val="WW8Num18z7"/>
    <w:uiPriority w:val="99"/>
    <w:qFormat/>
    <w:rsid w:val="00802C43"/>
  </w:style>
  <w:style w:type="character" w:customStyle="1" w:styleId="WW8Num18z8">
    <w:name w:val="WW8Num18z8"/>
    <w:uiPriority w:val="99"/>
    <w:qFormat/>
    <w:rsid w:val="00802C43"/>
  </w:style>
  <w:style w:type="character" w:customStyle="1" w:styleId="WW8Num19z0">
    <w:name w:val="WW8Num19z0"/>
    <w:uiPriority w:val="99"/>
    <w:qFormat/>
    <w:rsid w:val="00802C43"/>
  </w:style>
  <w:style w:type="character" w:customStyle="1" w:styleId="WW8Num19z1">
    <w:name w:val="WW8Num19z1"/>
    <w:uiPriority w:val="99"/>
    <w:qFormat/>
    <w:rsid w:val="00802C43"/>
  </w:style>
  <w:style w:type="character" w:customStyle="1" w:styleId="WW8Num19z2">
    <w:name w:val="WW8Num19z2"/>
    <w:uiPriority w:val="99"/>
    <w:qFormat/>
    <w:rsid w:val="00802C43"/>
  </w:style>
  <w:style w:type="character" w:customStyle="1" w:styleId="WW8Num19z3">
    <w:name w:val="WW8Num19z3"/>
    <w:uiPriority w:val="99"/>
    <w:qFormat/>
    <w:rsid w:val="00802C43"/>
  </w:style>
  <w:style w:type="character" w:customStyle="1" w:styleId="WW8Num19z4">
    <w:name w:val="WW8Num19z4"/>
    <w:uiPriority w:val="99"/>
    <w:qFormat/>
    <w:rsid w:val="00802C43"/>
  </w:style>
  <w:style w:type="character" w:customStyle="1" w:styleId="WW8Num19z5">
    <w:name w:val="WW8Num19z5"/>
    <w:uiPriority w:val="99"/>
    <w:qFormat/>
    <w:rsid w:val="00802C43"/>
  </w:style>
  <w:style w:type="character" w:customStyle="1" w:styleId="WW8Num19z6">
    <w:name w:val="WW8Num19z6"/>
    <w:uiPriority w:val="99"/>
    <w:qFormat/>
    <w:rsid w:val="00802C43"/>
  </w:style>
  <w:style w:type="character" w:customStyle="1" w:styleId="WW8Num19z7">
    <w:name w:val="WW8Num19z7"/>
    <w:uiPriority w:val="99"/>
    <w:qFormat/>
    <w:rsid w:val="00802C43"/>
  </w:style>
  <w:style w:type="character" w:customStyle="1" w:styleId="WW8Num19z8">
    <w:name w:val="WW8Num19z8"/>
    <w:uiPriority w:val="99"/>
    <w:qFormat/>
    <w:rsid w:val="00802C43"/>
  </w:style>
  <w:style w:type="character" w:customStyle="1" w:styleId="WW8Num4z1">
    <w:name w:val="WW8Num4z1"/>
    <w:uiPriority w:val="99"/>
    <w:qFormat/>
    <w:rsid w:val="00802C43"/>
  </w:style>
  <w:style w:type="character" w:customStyle="1" w:styleId="WW8Num4z2">
    <w:name w:val="WW8Num4z2"/>
    <w:uiPriority w:val="99"/>
    <w:qFormat/>
    <w:rsid w:val="00802C43"/>
  </w:style>
  <w:style w:type="character" w:customStyle="1" w:styleId="WW8Num4z3">
    <w:name w:val="WW8Num4z3"/>
    <w:uiPriority w:val="99"/>
    <w:qFormat/>
    <w:rsid w:val="00802C43"/>
  </w:style>
  <w:style w:type="character" w:customStyle="1" w:styleId="WW8Num4z4">
    <w:name w:val="WW8Num4z4"/>
    <w:uiPriority w:val="99"/>
    <w:qFormat/>
    <w:rsid w:val="00802C43"/>
  </w:style>
  <w:style w:type="character" w:customStyle="1" w:styleId="WW8Num4z5">
    <w:name w:val="WW8Num4z5"/>
    <w:uiPriority w:val="99"/>
    <w:qFormat/>
    <w:rsid w:val="00802C43"/>
  </w:style>
  <w:style w:type="character" w:customStyle="1" w:styleId="WW8Num4z6">
    <w:name w:val="WW8Num4z6"/>
    <w:uiPriority w:val="99"/>
    <w:qFormat/>
    <w:rsid w:val="00802C43"/>
  </w:style>
  <w:style w:type="character" w:customStyle="1" w:styleId="WW8Num4z7">
    <w:name w:val="WW8Num4z7"/>
    <w:uiPriority w:val="99"/>
    <w:qFormat/>
    <w:rsid w:val="00802C43"/>
  </w:style>
  <w:style w:type="character" w:customStyle="1" w:styleId="WW8Num4z8">
    <w:name w:val="WW8Num4z8"/>
    <w:uiPriority w:val="99"/>
    <w:qFormat/>
    <w:rsid w:val="00802C43"/>
  </w:style>
  <w:style w:type="character" w:customStyle="1" w:styleId="WW8Num5z1">
    <w:name w:val="WW8Num5z1"/>
    <w:uiPriority w:val="99"/>
    <w:qFormat/>
    <w:rsid w:val="00802C43"/>
  </w:style>
  <w:style w:type="character" w:customStyle="1" w:styleId="WW8Num5z2">
    <w:name w:val="WW8Num5z2"/>
    <w:uiPriority w:val="99"/>
    <w:qFormat/>
    <w:rsid w:val="00802C43"/>
  </w:style>
  <w:style w:type="character" w:customStyle="1" w:styleId="WW8Num5z3">
    <w:name w:val="WW8Num5z3"/>
    <w:uiPriority w:val="99"/>
    <w:qFormat/>
    <w:rsid w:val="00802C43"/>
  </w:style>
  <w:style w:type="character" w:customStyle="1" w:styleId="WW8Num5z4">
    <w:name w:val="WW8Num5z4"/>
    <w:uiPriority w:val="99"/>
    <w:qFormat/>
    <w:rsid w:val="00802C43"/>
  </w:style>
  <w:style w:type="character" w:customStyle="1" w:styleId="WW8Num5z5">
    <w:name w:val="WW8Num5z5"/>
    <w:uiPriority w:val="99"/>
    <w:qFormat/>
    <w:rsid w:val="00802C43"/>
  </w:style>
  <w:style w:type="character" w:customStyle="1" w:styleId="WW8Num5z6">
    <w:name w:val="WW8Num5z6"/>
    <w:uiPriority w:val="99"/>
    <w:qFormat/>
    <w:rsid w:val="00802C43"/>
  </w:style>
  <w:style w:type="character" w:customStyle="1" w:styleId="WW8Num5z7">
    <w:name w:val="WW8Num5z7"/>
    <w:uiPriority w:val="99"/>
    <w:qFormat/>
    <w:rsid w:val="00802C43"/>
  </w:style>
  <w:style w:type="character" w:customStyle="1" w:styleId="WW8Num5z8">
    <w:name w:val="WW8Num5z8"/>
    <w:uiPriority w:val="99"/>
    <w:qFormat/>
    <w:rsid w:val="00802C43"/>
  </w:style>
  <w:style w:type="character" w:customStyle="1" w:styleId="WW8Num6z1">
    <w:name w:val="WW8Num6z1"/>
    <w:uiPriority w:val="99"/>
    <w:qFormat/>
    <w:rsid w:val="00802C43"/>
  </w:style>
  <w:style w:type="character" w:customStyle="1" w:styleId="WW8Num6z2">
    <w:name w:val="WW8Num6z2"/>
    <w:uiPriority w:val="99"/>
    <w:qFormat/>
    <w:rsid w:val="00802C43"/>
  </w:style>
  <w:style w:type="character" w:customStyle="1" w:styleId="WW8Num6z3">
    <w:name w:val="WW8Num6z3"/>
    <w:uiPriority w:val="99"/>
    <w:qFormat/>
    <w:rsid w:val="00802C43"/>
  </w:style>
  <w:style w:type="character" w:customStyle="1" w:styleId="WW8Num6z4">
    <w:name w:val="WW8Num6z4"/>
    <w:uiPriority w:val="99"/>
    <w:qFormat/>
    <w:rsid w:val="00802C43"/>
  </w:style>
  <w:style w:type="character" w:customStyle="1" w:styleId="WW8Num6z5">
    <w:name w:val="WW8Num6z5"/>
    <w:uiPriority w:val="99"/>
    <w:qFormat/>
    <w:rsid w:val="00802C43"/>
  </w:style>
  <w:style w:type="character" w:customStyle="1" w:styleId="WW8Num6z6">
    <w:name w:val="WW8Num6z6"/>
    <w:uiPriority w:val="99"/>
    <w:qFormat/>
    <w:rsid w:val="00802C43"/>
  </w:style>
  <w:style w:type="character" w:customStyle="1" w:styleId="WW8Num6z7">
    <w:name w:val="WW8Num6z7"/>
    <w:uiPriority w:val="99"/>
    <w:qFormat/>
    <w:rsid w:val="00802C43"/>
  </w:style>
  <w:style w:type="character" w:customStyle="1" w:styleId="WW8Num6z8">
    <w:name w:val="WW8Num6z8"/>
    <w:uiPriority w:val="99"/>
    <w:qFormat/>
    <w:rsid w:val="00802C43"/>
  </w:style>
  <w:style w:type="character" w:customStyle="1" w:styleId="WW8Num7z1">
    <w:name w:val="WW8Num7z1"/>
    <w:uiPriority w:val="99"/>
    <w:qFormat/>
    <w:rsid w:val="00802C43"/>
  </w:style>
  <w:style w:type="character" w:customStyle="1" w:styleId="WW8Num7z2">
    <w:name w:val="WW8Num7z2"/>
    <w:uiPriority w:val="99"/>
    <w:qFormat/>
    <w:rsid w:val="00802C43"/>
  </w:style>
  <w:style w:type="character" w:customStyle="1" w:styleId="WW8Num7z3">
    <w:name w:val="WW8Num7z3"/>
    <w:uiPriority w:val="99"/>
    <w:qFormat/>
    <w:rsid w:val="00802C43"/>
  </w:style>
  <w:style w:type="character" w:customStyle="1" w:styleId="WW8Num7z4">
    <w:name w:val="WW8Num7z4"/>
    <w:uiPriority w:val="99"/>
    <w:qFormat/>
    <w:rsid w:val="00802C43"/>
  </w:style>
  <w:style w:type="character" w:customStyle="1" w:styleId="WW8Num7z5">
    <w:name w:val="WW8Num7z5"/>
    <w:uiPriority w:val="99"/>
    <w:qFormat/>
    <w:rsid w:val="00802C43"/>
  </w:style>
  <w:style w:type="character" w:customStyle="1" w:styleId="WW8Num7z6">
    <w:name w:val="WW8Num7z6"/>
    <w:uiPriority w:val="99"/>
    <w:qFormat/>
    <w:rsid w:val="00802C43"/>
  </w:style>
  <w:style w:type="character" w:customStyle="1" w:styleId="WW8Num7z7">
    <w:name w:val="WW8Num7z7"/>
    <w:uiPriority w:val="99"/>
    <w:qFormat/>
    <w:rsid w:val="00802C43"/>
  </w:style>
  <w:style w:type="character" w:customStyle="1" w:styleId="WW8Num7z8">
    <w:name w:val="WW8Num7z8"/>
    <w:uiPriority w:val="99"/>
    <w:qFormat/>
    <w:rsid w:val="00802C43"/>
  </w:style>
  <w:style w:type="character" w:customStyle="1" w:styleId="WW8Num8z1">
    <w:name w:val="WW8Num8z1"/>
    <w:uiPriority w:val="99"/>
    <w:qFormat/>
    <w:rsid w:val="00802C43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802C43"/>
  </w:style>
  <w:style w:type="character" w:customStyle="1" w:styleId="WW8Num8z3">
    <w:name w:val="WW8Num8z3"/>
    <w:uiPriority w:val="99"/>
    <w:qFormat/>
    <w:rsid w:val="00802C43"/>
  </w:style>
  <w:style w:type="character" w:customStyle="1" w:styleId="WW8Num8z4">
    <w:name w:val="WW8Num8z4"/>
    <w:uiPriority w:val="99"/>
    <w:qFormat/>
    <w:rsid w:val="00802C43"/>
  </w:style>
  <w:style w:type="character" w:customStyle="1" w:styleId="WW8Num8z5">
    <w:name w:val="WW8Num8z5"/>
    <w:uiPriority w:val="99"/>
    <w:qFormat/>
    <w:rsid w:val="00802C43"/>
  </w:style>
  <w:style w:type="character" w:customStyle="1" w:styleId="WW8Num8z6">
    <w:name w:val="WW8Num8z6"/>
    <w:uiPriority w:val="99"/>
    <w:qFormat/>
    <w:rsid w:val="00802C43"/>
  </w:style>
  <w:style w:type="character" w:customStyle="1" w:styleId="WW8Num8z7">
    <w:name w:val="WW8Num8z7"/>
    <w:uiPriority w:val="99"/>
    <w:qFormat/>
    <w:rsid w:val="00802C43"/>
  </w:style>
  <w:style w:type="character" w:customStyle="1" w:styleId="WW8Num8z8">
    <w:name w:val="WW8Num8z8"/>
    <w:uiPriority w:val="99"/>
    <w:qFormat/>
    <w:rsid w:val="00802C43"/>
  </w:style>
  <w:style w:type="character" w:customStyle="1" w:styleId="WW8Num10z1">
    <w:name w:val="WW8Num10z1"/>
    <w:uiPriority w:val="99"/>
    <w:qFormat/>
    <w:rsid w:val="00802C43"/>
  </w:style>
  <w:style w:type="character" w:customStyle="1" w:styleId="WW8Num10z2">
    <w:name w:val="WW8Num10z2"/>
    <w:uiPriority w:val="99"/>
    <w:qFormat/>
    <w:rsid w:val="00802C43"/>
  </w:style>
  <w:style w:type="character" w:customStyle="1" w:styleId="WW8Num10z3">
    <w:name w:val="WW8Num10z3"/>
    <w:uiPriority w:val="99"/>
    <w:qFormat/>
    <w:rsid w:val="00802C43"/>
  </w:style>
  <w:style w:type="character" w:customStyle="1" w:styleId="WW8Num10z4">
    <w:name w:val="WW8Num10z4"/>
    <w:uiPriority w:val="99"/>
    <w:qFormat/>
    <w:rsid w:val="00802C43"/>
  </w:style>
  <w:style w:type="character" w:customStyle="1" w:styleId="WW8Num10z5">
    <w:name w:val="WW8Num10z5"/>
    <w:uiPriority w:val="99"/>
    <w:qFormat/>
    <w:rsid w:val="00802C43"/>
  </w:style>
  <w:style w:type="character" w:customStyle="1" w:styleId="WW8Num10z6">
    <w:name w:val="WW8Num10z6"/>
    <w:uiPriority w:val="99"/>
    <w:qFormat/>
    <w:rsid w:val="00802C43"/>
  </w:style>
  <w:style w:type="character" w:customStyle="1" w:styleId="WW8Num10z7">
    <w:name w:val="WW8Num10z7"/>
    <w:uiPriority w:val="99"/>
    <w:qFormat/>
    <w:rsid w:val="00802C43"/>
  </w:style>
  <w:style w:type="character" w:customStyle="1" w:styleId="WW8Num10z8">
    <w:name w:val="WW8Num10z8"/>
    <w:uiPriority w:val="99"/>
    <w:qFormat/>
    <w:rsid w:val="00802C43"/>
  </w:style>
  <w:style w:type="character" w:customStyle="1" w:styleId="WW8Num11z1">
    <w:name w:val="WW8Num11z1"/>
    <w:uiPriority w:val="99"/>
    <w:qFormat/>
    <w:rsid w:val="00802C43"/>
    <w:rPr>
      <w:sz w:val="20"/>
    </w:rPr>
  </w:style>
  <w:style w:type="character" w:customStyle="1" w:styleId="WW8Num11z2">
    <w:name w:val="WW8Num11z2"/>
    <w:uiPriority w:val="99"/>
    <w:qFormat/>
    <w:rsid w:val="00802C43"/>
  </w:style>
  <w:style w:type="character" w:customStyle="1" w:styleId="WW8Num11z3">
    <w:name w:val="WW8Num11z3"/>
    <w:uiPriority w:val="99"/>
    <w:qFormat/>
    <w:rsid w:val="00802C43"/>
  </w:style>
  <w:style w:type="character" w:customStyle="1" w:styleId="WW8Num11z4">
    <w:name w:val="WW8Num11z4"/>
    <w:uiPriority w:val="99"/>
    <w:qFormat/>
    <w:rsid w:val="00802C43"/>
  </w:style>
  <w:style w:type="character" w:customStyle="1" w:styleId="WW8Num11z5">
    <w:name w:val="WW8Num11z5"/>
    <w:uiPriority w:val="99"/>
    <w:qFormat/>
    <w:rsid w:val="00802C43"/>
  </w:style>
  <w:style w:type="character" w:customStyle="1" w:styleId="WW8Num11z6">
    <w:name w:val="WW8Num11z6"/>
    <w:uiPriority w:val="99"/>
    <w:qFormat/>
    <w:rsid w:val="00802C43"/>
  </w:style>
  <w:style w:type="character" w:customStyle="1" w:styleId="WW8Num11z7">
    <w:name w:val="WW8Num11z7"/>
    <w:uiPriority w:val="99"/>
    <w:qFormat/>
    <w:rsid w:val="00802C43"/>
  </w:style>
  <w:style w:type="character" w:customStyle="1" w:styleId="WW8Num11z8">
    <w:name w:val="WW8Num11z8"/>
    <w:uiPriority w:val="99"/>
    <w:qFormat/>
    <w:rsid w:val="00802C43"/>
  </w:style>
  <w:style w:type="character" w:customStyle="1" w:styleId="WW8Num12z2">
    <w:name w:val="WW8Num12z2"/>
    <w:uiPriority w:val="99"/>
    <w:qFormat/>
    <w:rsid w:val="00802C43"/>
    <w:rPr>
      <w:rFonts w:ascii="Wingdings" w:hAnsi="Wingdings"/>
    </w:rPr>
  </w:style>
  <w:style w:type="character" w:customStyle="1" w:styleId="WW8Num12z3">
    <w:name w:val="WW8Num12z3"/>
    <w:uiPriority w:val="99"/>
    <w:qFormat/>
    <w:rsid w:val="00802C43"/>
    <w:rPr>
      <w:rFonts w:ascii="Symbol" w:hAnsi="Symbol"/>
    </w:rPr>
  </w:style>
  <w:style w:type="character" w:customStyle="1" w:styleId="WW8Num12z4">
    <w:name w:val="WW8Num12z4"/>
    <w:uiPriority w:val="99"/>
    <w:qFormat/>
    <w:rsid w:val="00802C43"/>
    <w:rPr>
      <w:rFonts w:ascii="Courier New" w:hAnsi="Courier New"/>
    </w:rPr>
  </w:style>
  <w:style w:type="character" w:customStyle="1" w:styleId="WW8Num13z1">
    <w:name w:val="WW8Num13z1"/>
    <w:uiPriority w:val="99"/>
    <w:qFormat/>
    <w:rsid w:val="00802C43"/>
  </w:style>
  <w:style w:type="character" w:customStyle="1" w:styleId="WW8Num13z2">
    <w:name w:val="WW8Num13z2"/>
    <w:uiPriority w:val="99"/>
    <w:qFormat/>
    <w:rsid w:val="00802C43"/>
  </w:style>
  <w:style w:type="character" w:customStyle="1" w:styleId="WW8Num13z3">
    <w:name w:val="WW8Num13z3"/>
    <w:uiPriority w:val="99"/>
    <w:qFormat/>
    <w:rsid w:val="00802C43"/>
  </w:style>
  <w:style w:type="character" w:customStyle="1" w:styleId="WW8Num13z4">
    <w:name w:val="WW8Num13z4"/>
    <w:uiPriority w:val="99"/>
    <w:qFormat/>
    <w:rsid w:val="00802C43"/>
  </w:style>
  <w:style w:type="character" w:customStyle="1" w:styleId="WW8Num13z5">
    <w:name w:val="WW8Num13z5"/>
    <w:uiPriority w:val="99"/>
    <w:qFormat/>
    <w:rsid w:val="00802C43"/>
  </w:style>
  <w:style w:type="character" w:customStyle="1" w:styleId="WW8Num13z6">
    <w:name w:val="WW8Num13z6"/>
    <w:uiPriority w:val="99"/>
    <w:qFormat/>
    <w:rsid w:val="00802C43"/>
  </w:style>
  <w:style w:type="character" w:customStyle="1" w:styleId="WW8Num13z7">
    <w:name w:val="WW8Num13z7"/>
    <w:uiPriority w:val="99"/>
    <w:qFormat/>
    <w:rsid w:val="00802C43"/>
  </w:style>
  <w:style w:type="character" w:customStyle="1" w:styleId="WW8Num13z8">
    <w:name w:val="WW8Num13z8"/>
    <w:uiPriority w:val="99"/>
    <w:qFormat/>
    <w:rsid w:val="00802C43"/>
  </w:style>
  <w:style w:type="character" w:customStyle="1" w:styleId="WW8Num14z1">
    <w:name w:val="WW8Num14z1"/>
    <w:uiPriority w:val="99"/>
    <w:qFormat/>
    <w:rsid w:val="00802C43"/>
  </w:style>
  <w:style w:type="character" w:customStyle="1" w:styleId="WW8Num14z2">
    <w:name w:val="WW8Num14z2"/>
    <w:uiPriority w:val="99"/>
    <w:qFormat/>
    <w:rsid w:val="00802C43"/>
  </w:style>
  <w:style w:type="character" w:customStyle="1" w:styleId="WW8Num14z3">
    <w:name w:val="WW8Num14z3"/>
    <w:uiPriority w:val="99"/>
    <w:qFormat/>
    <w:rsid w:val="00802C43"/>
  </w:style>
  <w:style w:type="character" w:customStyle="1" w:styleId="WW8Num14z4">
    <w:name w:val="WW8Num14z4"/>
    <w:uiPriority w:val="99"/>
    <w:qFormat/>
    <w:rsid w:val="00802C43"/>
  </w:style>
  <w:style w:type="character" w:customStyle="1" w:styleId="WW8Num14z5">
    <w:name w:val="WW8Num14z5"/>
    <w:uiPriority w:val="99"/>
    <w:qFormat/>
    <w:rsid w:val="00802C43"/>
  </w:style>
  <w:style w:type="character" w:customStyle="1" w:styleId="WW8Num14z6">
    <w:name w:val="WW8Num14z6"/>
    <w:uiPriority w:val="99"/>
    <w:qFormat/>
    <w:rsid w:val="00802C43"/>
  </w:style>
  <w:style w:type="character" w:customStyle="1" w:styleId="WW8Num14z7">
    <w:name w:val="WW8Num14z7"/>
    <w:uiPriority w:val="99"/>
    <w:qFormat/>
    <w:rsid w:val="00802C43"/>
  </w:style>
  <w:style w:type="character" w:customStyle="1" w:styleId="WW8Num14z8">
    <w:name w:val="WW8Num14z8"/>
    <w:uiPriority w:val="99"/>
    <w:qFormat/>
    <w:rsid w:val="00802C43"/>
  </w:style>
  <w:style w:type="character" w:customStyle="1" w:styleId="WW8Num15z1">
    <w:name w:val="WW8Num15z1"/>
    <w:uiPriority w:val="99"/>
    <w:qFormat/>
    <w:rsid w:val="00802C43"/>
  </w:style>
  <w:style w:type="character" w:customStyle="1" w:styleId="WW8Num15z2">
    <w:name w:val="WW8Num15z2"/>
    <w:uiPriority w:val="99"/>
    <w:qFormat/>
    <w:rsid w:val="00802C43"/>
  </w:style>
  <w:style w:type="character" w:customStyle="1" w:styleId="WW8Num15z3">
    <w:name w:val="WW8Num15z3"/>
    <w:uiPriority w:val="99"/>
    <w:qFormat/>
    <w:rsid w:val="00802C43"/>
  </w:style>
  <w:style w:type="character" w:customStyle="1" w:styleId="WW8Num15z4">
    <w:name w:val="WW8Num15z4"/>
    <w:uiPriority w:val="99"/>
    <w:qFormat/>
    <w:rsid w:val="00802C43"/>
  </w:style>
  <w:style w:type="character" w:customStyle="1" w:styleId="WW8Num15z5">
    <w:name w:val="WW8Num15z5"/>
    <w:uiPriority w:val="99"/>
    <w:qFormat/>
    <w:rsid w:val="00802C43"/>
  </w:style>
  <w:style w:type="character" w:customStyle="1" w:styleId="WW8Num15z6">
    <w:name w:val="WW8Num15z6"/>
    <w:uiPriority w:val="99"/>
    <w:qFormat/>
    <w:rsid w:val="00802C43"/>
  </w:style>
  <w:style w:type="character" w:customStyle="1" w:styleId="WW8Num15z7">
    <w:name w:val="WW8Num15z7"/>
    <w:uiPriority w:val="99"/>
    <w:qFormat/>
    <w:rsid w:val="00802C43"/>
  </w:style>
  <w:style w:type="character" w:customStyle="1" w:styleId="WW8Num15z8">
    <w:name w:val="WW8Num15z8"/>
    <w:uiPriority w:val="99"/>
    <w:qFormat/>
    <w:rsid w:val="00802C43"/>
  </w:style>
  <w:style w:type="character" w:customStyle="1" w:styleId="WW8Num16z1">
    <w:name w:val="WW8Num16z1"/>
    <w:uiPriority w:val="99"/>
    <w:qFormat/>
    <w:rsid w:val="00802C43"/>
  </w:style>
  <w:style w:type="character" w:customStyle="1" w:styleId="WW8Num16z2">
    <w:name w:val="WW8Num16z2"/>
    <w:uiPriority w:val="99"/>
    <w:qFormat/>
    <w:rsid w:val="00802C43"/>
  </w:style>
  <w:style w:type="character" w:customStyle="1" w:styleId="WW8Num16z3">
    <w:name w:val="WW8Num16z3"/>
    <w:uiPriority w:val="99"/>
    <w:qFormat/>
    <w:rsid w:val="00802C43"/>
  </w:style>
  <w:style w:type="character" w:customStyle="1" w:styleId="WW8Num16z4">
    <w:name w:val="WW8Num16z4"/>
    <w:uiPriority w:val="99"/>
    <w:qFormat/>
    <w:rsid w:val="00802C43"/>
  </w:style>
  <w:style w:type="character" w:customStyle="1" w:styleId="WW8Num16z5">
    <w:name w:val="WW8Num16z5"/>
    <w:uiPriority w:val="99"/>
    <w:qFormat/>
    <w:rsid w:val="00802C43"/>
  </w:style>
  <w:style w:type="character" w:customStyle="1" w:styleId="WW8Num16z6">
    <w:name w:val="WW8Num16z6"/>
    <w:uiPriority w:val="99"/>
    <w:qFormat/>
    <w:rsid w:val="00802C43"/>
  </w:style>
  <w:style w:type="character" w:customStyle="1" w:styleId="WW8Num16z7">
    <w:name w:val="WW8Num16z7"/>
    <w:uiPriority w:val="99"/>
    <w:qFormat/>
    <w:rsid w:val="00802C43"/>
  </w:style>
  <w:style w:type="character" w:customStyle="1" w:styleId="WW8Num16z8">
    <w:name w:val="WW8Num16z8"/>
    <w:uiPriority w:val="99"/>
    <w:qFormat/>
    <w:rsid w:val="00802C43"/>
  </w:style>
  <w:style w:type="character" w:customStyle="1" w:styleId="affffffff1">
    <w:name w:val="Символ нумерации"/>
    <w:uiPriority w:val="99"/>
    <w:qFormat/>
    <w:rsid w:val="00802C43"/>
  </w:style>
  <w:style w:type="paragraph" w:customStyle="1" w:styleId="1ffff3">
    <w:name w:val="Название1"/>
    <w:basedOn w:val="a2"/>
    <w:uiPriority w:val="99"/>
    <w:qFormat/>
    <w:rsid w:val="00802C43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802C43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802C4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802C43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802C4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802C4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802C43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802C43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802C43"/>
    <w:rPr>
      <w:sz w:val="24"/>
    </w:rPr>
  </w:style>
  <w:style w:type="character" w:customStyle="1" w:styleId="501">
    <w:name w:val="Знак Знак501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802C43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802C43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802C43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802C43"/>
    <w:rPr>
      <w:rFonts w:cs="Times New Roman"/>
    </w:rPr>
  </w:style>
  <w:style w:type="character" w:customStyle="1" w:styleId="Heading12">
    <w:name w:val="Heading 12 Знак Знак"/>
    <w:uiPriority w:val="99"/>
    <w:qFormat/>
    <w:rsid w:val="00802C43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802C4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802C43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802C43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802C43"/>
    <w:rPr>
      <w:lang w:eastAsia="en-US"/>
    </w:rPr>
  </w:style>
  <w:style w:type="character" w:customStyle="1" w:styleId="225">
    <w:name w:val="Заголовок 2 Знак2"/>
    <w:uiPriority w:val="99"/>
    <w:qFormat/>
    <w:rsid w:val="00802C43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802C43"/>
    <w:rPr>
      <w:sz w:val="24"/>
    </w:rPr>
  </w:style>
  <w:style w:type="paragraph" w:customStyle="1" w:styleId="paragraf2">
    <w:name w:val="paragraf2"/>
    <w:basedOn w:val="a2"/>
    <w:uiPriority w:val="99"/>
    <w:qFormat/>
    <w:rsid w:val="00802C43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802C43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802C43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802C43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802C4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802C4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802C4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802C43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802C43"/>
    <w:rPr>
      <w:color w:val="auto"/>
    </w:rPr>
  </w:style>
  <w:style w:type="paragraph" w:customStyle="1" w:styleId="affffffff3">
    <w:name w:val="Обычный.Нормальный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802C43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802C43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802C43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802C43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802C43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802C43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802C43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802C43"/>
    <w:rPr>
      <w:i/>
    </w:rPr>
  </w:style>
  <w:style w:type="character" w:customStyle="1" w:styleId="font2">
    <w:name w:val="font2"/>
    <w:uiPriority w:val="99"/>
    <w:qFormat/>
    <w:rsid w:val="00802C43"/>
  </w:style>
  <w:style w:type="character" w:customStyle="1" w:styleId="keyworddef1">
    <w:name w:val="keyword_def1"/>
    <w:uiPriority w:val="99"/>
    <w:qFormat/>
    <w:rsid w:val="00802C43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802C43"/>
    <w:rPr>
      <w:b/>
    </w:rPr>
  </w:style>
  <w:style w:type="paragraph" w:customStyle="1" w:styleId="affffffff5">
    <w:name w:val="Текст документа"/>
    <w:basedOn w:val="a2"/>
    <w:uiPriority w:val="99"/>
    <w:qFormat/>
    <w:rsid w:val="00802C43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802C43"/>
    <w:rPr>
      <w:i/>
    </w:rPr>
  </w:style>
  <w:style w:type="paragraph" w:customStyle="1" w:styleId="Style164">
    <w:name w:val="Style16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802C43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802C43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802C43"/>
    <w:rPr>
      <w:i/>
    </w:rPr>
  </w:style>
  <w:style w:type="paragraph" w:customStyle="1" w:styleId="68">
    <w:name w:val="Обычный (веб)6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802C43"/>
  </w:style>
  <w:style w:type="character" w:customStyle="1" w:styleId="pav31">
    <w:name w:val="pav31"/>
    <w:uiPriority w:val="99"/>
    <w:qFormat/>
    <w:rsid w:val="00802C43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802C43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802C43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802C43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802C43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802C43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802C43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802C43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802C43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802C43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802C43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802C43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802C43"/>
  </w:style>
  <w:style w:type="character" w:customStyle="1" w:styleId="fontstyle160">
    <w:name w:val="fontstyle16"/>
    <w:uiPriority w:val="99"/>
    <w:qFormat/>
    <w:rsid w:val="00802C43"/>
  </w:style>
  <w:style w:type="character" w:customStyle="1" w:styleId="noprint">
    <w:name w:val="noprint"/>
    <w:uiPriority w:val="99"/>
    <w:qFormat/>
    <w:rsid w:val="00802C43"/>
  </w:style>
  <w:style w:type="paragraph" w:customStyle="1" w:styleId="center">
    <w:name w:val="cent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802C43"/>
  </w:style>
  <w:style w:type="character" w:customStyle="1" w:styleId="Typewriter">
    <w:name w:val="Typewriter"/>
    <w:uiPriority w:val="99"/>
    <w:qFormat/>
    <w:rsid w:val="00802C43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802C43"/>
  </w:style>
  <w:style w:type="character" w:customStyle="1" w:styleId="texample">
    <w:name w:val="texample"/>
    <w:uiPriority w:val="99"/>
    <w:qFormat/>
    <w:rsid w:val="00802C43"/>
  </w:style>
  <w:style w:type="character" w:customStyle="1" w:styleId="sentence">
    <w:name w:val="sentence"/>
    <w:uiPriority w:val="99"/>
    <w:qFormat/>
    <w:rsid w:val="00802C43"/>
  </w:style>
  <w:style w:type="character" w:customStyle="1" w:styleId="input">
    <w:name w:val="input"/>
    <w:uiPriority w:val="99"/>
    <w:qFormat/>
    <w:rsid w:val="00802C43"/>
  </w:style>
  <w:style w:type="character" w:customStyle="1" w:styleId="xmlemitalic">
    <w:name w:val="xml_em_italic"/>
    <w:uiPriority w:val="99"/>
    <w:qFormat/>
    <w:rsid w:val="00802C43"/>
  </w:style>
  <w:style w:type="character" w:customStyle="1" w:styleId="serp-urlitem">
    <w:name w:val="serp-url__item"/>
    <w:uiPriority w:val="99"/>
    <w:qFormat/>
    <w:rsid w:val="00802C43"/>
  </w:style>
  <w:style w:type="character" w:customStyle="1" w:styleId="1ffff9">
    <w:name w:val="Гиперссылка1"/>
    <w:uiPriority w:val="99"/>
    <w:qFormat/>
    <w:rsid w:val="00802C43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802C43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802C43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802C43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802C43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802C43"/>
  </w:style>
  <w:style w:type="character" w:customStyle="1" w:styleId="zagl">
    <w:name w:val="zagl"/>
    <w:uiPriority w:val="99"/>
    <w:qFormat/>
    <w:rsid w:val="00802C43"/>
  </w:style>
  <w:style w:type="character" w:customStyle="1" w:styleId="FontStyle135">
    <w:name w:val="Font Style135"/>
    <w:uiPriority w:val="99"/>
    <w:qFormat/>
    <w:rsid w:val="00802C43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802C43"/>
    <w:rPr>
      <w:vanish/>
    </w:rPr>
  </w:style>
  <w:style w:type="character" w:customStyle="1" w:styleId="butback">
    <w:name w:val="butback"/>
    <w:uiPriority w:val="99"/>
    <w:qFormat/>
    <w:rsid w:val="00802C43"/>
  </w:style>
  <w:style w:type="character" w:customStyle="1" w:styleId="3f8">
    <w:name w:val="Основной текст Знак Знак3"/>
    <w:uiPriority w:val="99"/>
    <w:locked/>
    <w:rsid w:val="00802C43"/>
    <w:rPr>
      <w:sz w:val="24"/>
      <w:lang w:val="ru-RU" w:eastAsia="ru-RU"/>
    </w:rPr>
  </w:style>
  <w:style w:type="character" w:customStyle="1" w:styleId="a30">
    <w:name w:val="a3"/>
    <w:uiPriority w:val="99"/>
    <w:qFormat/>
    <w:rsid w:val="00802C43"/>
  </w:style>
  <w:style w:type="character" w:customStyle="1" w:styleId="formula">
    <w:name w:val="formula"/>
    <w:uiPriority w:val="99"/>
    <w:qFormat/>
    <w:rsid w:val="00802C43"/>
  </w:style>
  <w:style w:type="character" w:customStyle="1" w:styleId="style170">
    <w:name w:val="style17"/>
    <w:uiPriority w:val="99"/>
    <w:qFormat/>
    <w:rsid w:val="00802C43"/>
  </w:style>
  <w:style w:type="character" w:customStyle="1" w:styleId="texhtml">
    <w:name w:val="texhtml"/>
    <w:uiPriority w:val="99"/>
    <w:qFormat/>
    <w:rsid w:val="00802C43"/>
  </w:style>
  <w:style w:type="character" w:customStyle="1" w:styleId="style230">
    <w:name w:val="style23"/>
    <w:uiPriority w:val="99"/>
    <w:qFormat/>
    <w:rsid w:val="00802C43"/>
  </w:style>
  <w:style w:type="character" w:customStyle="1" w:styleId="BodyTextChar1">
    <w:name w:val="Body Text Char1"/>
    <w:uiPriority w:val="99"/>
    <w:qFormat/>
    <w:locked/>
    <w:rsid w:val="00802C43"/>
    <w:rPr>
      <w:sz w:val="24"/>
      <w:lang w:eastAsia="ru-RU"/>
    </w:rPr>
  </w:style>
  <w:style w:type="character" w:customStyle="1" w:styleId="FontStyle29">
    <w:name w:val="Font Style29"/>
    <w:uiPriority w:val="99"/>
    <w:qFormat/>
    <w:rsid w:val="00802C43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802C43"/>
  </w:style>
  <w:style w:type="character" w:customStyle="1" w:styleId="answer-source">
    <w:name w:val="answer-source"/>
    <w:uiPriority w:val="99"/>
    <w:qFormat/>
    <w:rsid w:val="00802C43"/>
  </w:style>
  <w:style w:type="character" w:customStyle="1" w:styleId="reftag">
    <w:name w:val="reftag"/>
    <w:uiPriority w:val="99"/>
    <w:qFormat/>
    <w:rsid w:val="00802C43"/>
  </w:style>
  <w:style w:type="character" w:customStyle="1" w:styleId="tgc">
    <w:name w:val="_tgc"/>
    <w:uiPriority w:val="99"/>
    <w:qFormat/>
    <w:rsid w:val="00802C43"/>
  </w:style>
  <w:style w:type="paragraph" w:customStyle="1" w:styleId="Style134">
    <w:name w:val="Style13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802C43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802C43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802C4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802C43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802C43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802C43"/>
  </w:style>
  <w:style w:type="character" w:customStyle="1" w:styleId="s13">
    <w:name w:val="s13"/>
    <w:uiPriority w:val="99"/>
    <w:qFormat/>
    <w:rsid w:val="00802C43"/>
  </w:style>
  <w:style w:type="paragraph" w:customStyle="1" w:styleId="p29">
    <w:name w:val="p29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802C43"/>
  </w:style>
  <w:style w:type="character" w:customStyle="1" w:styleId="s15">
    <w:name w:val="s15"/>
    <w:uiPriority w:val="99"/>
    <w:qFormat/>
    <w:rsid w:val="00802C43"/>
  </w:style>
  <w:style w:type="paragraph" w:customStyle="1" w:styleId="p33">
    <w:name w:val="p3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802C43"/>
  </w:style>
  <w:style w:type="paragraph" w:customStyle="1" w:styleId="p25">
    <w:name w:val="p2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802C4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802C43"/>
    <w:rPr>
      <w:sz w:val="24"/>
    </w:rPr>
  </w:style>
  <w:style w:type="character" w:customStyle="1" w:styleId="1ffffb">
    <w:name w:val="Красная строка Знак1"/>
    <w:uiPriority w:val="99"/>
    <w:qFormat/>
    <w:rsid w:val="00802C43"/>
    <w:rPr>
      <w:sz w:val="24"/>
    </w:rPr>
  </w:style>
  <w:style w:type="character" w:customStyle="1" w:styleId="2610">
    <w:name w:val="Знак Знак261"/>
    <w:uiPriority w:val="99"/>
    <w:qFormat/>
    <w:rsid w:val="00802C43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802C43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802C43"/>
    <w:rPr>
      <w:rFonts w:cs="Times New Roman"/>
    </w:rPr>
  </w:style>
  <w:style w:type="character" w:customStyle="1" w:styleId="2112">
    <w:name w:val="Цитата 2 Знак11"/>
    <w:uiPriority w:val="99"/>
    <w:qFormat/>
    <w:rsid w:val="00802C43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802C43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802C43"/>
    <w:rPr>
      <w:sz w:val="24"/>
    </w:rPr>
  </w:style>
  <w:style w:type="character" w:customStyle="1" w:styleId="613">
    <w:name w:val="Знак6 Знак Знак1"/>
    <w:uiPriority w:val="99"/>
    <w:qFormat/>
    <w:rsid w:val="00802C43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802C43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802C43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802C43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802C43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802C4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802C43"/>
    <w:rPr>
      <w:rFonts w:cs="Times New Roman"/>
    </w:rPr>
  </w:style>
  <w:style w:type="paragraph" w:customStyle="1" w:styleId="p21">
    <w:name w:val="p2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802C43"/>
    <w:rPr>
      <w:color w:val="2C437A"/>
      <w:u w:val="none"/>
    </w:rPr>
  </w:style>
  <w:style w:type="character" w:customStyle="1" w:styleId="700">
    <w:name w:val="Знак Знак70"/>
    <w:uiPriority w:val="99"/>
    <w:qFormat/>
    <w:rsid w:val="00802C43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802C43"/>
    <w:rPr>
      <w:b/>
      <w:sz w:val="28"/>
    </w:rPr>
  </w:style>
  <w:style w:type="character" w:customStyle="1" w:styleId="680">
    <w:name w:val="Знак Знак68"/>
    <w:uiPriority w:val="99"/>
    <w:qFormat/>
    <w:rsid w:val="00802C43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802C43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802C43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802C43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802C43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802C43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802C43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802C43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802C43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802C43"/>
    <w:rPr>
      <w:shd w:val="clear" w:color="auto" w:fill="FFFFFF"/>
    </w:rPr>
  </w:style>
  <w:style w:type="paragraph" w:customStyle="1" w:styleId="WW-Normal">
    <w:name w:val="WW-Normal"/>
    <w:uiPriority w:val="99"/>
    <w:qFormat/>
    <w:rsid w:val="00802C43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802C43"/>
    <w:rPr>
      <w:color w:val="000000"/>
      <w:sz w:val="20"/>
    </w:rPr>
  </w:style>
  <w:style w:type="character" w:customStyle="1" w:styleId="A31">
    <w:name w:val="A3"/>
    <w:uiPriority w:val="99"/>
    <w:qFormat/>
    <w:rsid w:val="00802C43"/>
    <w:rPr>
      <w:b/>
      <w:color w:val="000000"/>
      <w:sz w:val="30"/>
    </w:rPr>
  </w:style>
  <w:style w:type="character" w:customStyle="1" w:styleId="para6">
    <w:name w:val="para6"/>
    <w:uiPriority w:val="99"/>
    <w:qFormat/>
    <w:rsid w:val="00802C43"/>
  </w:style>
  <w:style w:type="character" w:customStyle="1" w:styleId="affffffff9">
    <w:name w:val="Абзац списка Знак"/>
    <w:link w:val="5a"/>
    <w:uiPriority w:val="34"/>
    <w:qFormat/>
    <w:locked/>
    <w:rsid w:val="00802C43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802C4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802C43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802C43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802C43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802C43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802C4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802C4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802C43"/>
    <w:rPr>
      <w:color w:val="808080"/>
    </w:rPr>
  </w:style>
  <w:style w:type="paragraph" w:customStyle="1" w:styleId="small">
    <w:name w:val="small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802C43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802C4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802C43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802C43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802C43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802C43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802C43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802C43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802C43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802C43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802C43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802C43"/>
  </w:style>
  <w:style w:type="paragraph" w:customStyle="1" w:styleId="affffffffc">
    <w:name w:val="_Обычный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802C43"/>
  </w:style>
  <w:style w:type="paragraph" w:customStyle="1" w:styleId="1270">
    <w:name w:val="Стиль по ширине Первая строка:  127 см"/>
    <w:basedOn w:val="a2"/>
    <w:uiPriority w:val="99"/>
    <w:qFormat/>
    <w:rsid w:val="00802C43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802C43"/>
    <w:rPr>
      <w:rFonts w:cs="Times New Roman"/>
    </w:rPr>
  </w:style>
  <w:style w:type="character" w:customStyle="1" w:styleId="hl">
    <w:name w:val="hl"/>
    <w:uiPriority w:val="99"/>
    <w:qFormat/>
    <w:rsid w:val="00802C43"/>
  </w:style>
  <w:style w:type="paragraph" w:customStyle="1" w:styleId="book">
    <w:name w:val="book"/>
    <w:basedOn w:val="a2"/>
    <w:uiPriority w:val="99"/>
    <w:qFormat/>
    <w:rsid w:val="00802C43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802C43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802C43"/>
  </w:style>
  <w:style w:type="paragraph" w:customStyle="1" w:styleId="12a">
    <w:name w:val="стиль12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802C43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802C43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802C43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802C43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802C43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802C43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802C43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802C43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802C43"/>
    <w:rPr>
      <w:rFonts w:ascii="Wingdings" w:hAnsi="Wingdings"/>
    </w:rPr>
  </w:style>
  <w:style w:type="character" w:customStyle="1" w:styleId="WW8Num3z2">
    <w:name w:val="WW8Num3z2"/>
    <w:uiPriority w:val="99"/>
    <w:qFormat/>
    <w:rsid w:val="00802C43"/>
    <w:rPr>
      <w:rFonts w:ascii="Wingdings" w:hAnsi="Wingdings"/>
    </w:rPr>
  </w:style>
  <w:style w:type="character" w:customStyle="1" w:styleId="WW8Num3z3">
    <w:name w:val="WW8Num3z3"/>
    <w:uiPriority w:val="99"/>
    <w:qFormat/>
    <w:rsid w:val="00802C43"/>
    <w:rPr>
      <w:rFonts w:ascii="Symbol" w:hAnsi="Symbol"/>
    </w:rPr>
  </w:style>
  <w:style w:type="character" w:customStyle="1" w:styleId="WW8Num12z1">
    <w:name w:val="WW8Num12z1"/>
    <w:uiPriority w:val="99"/>
    <w:qFormat/>
    <w:rsid w:val="00802C43"/>
    <w:rPr>
      <w:b/>
    </w:rPr>
  </w:style>
  <w:style w:type="character" w:customStyle="1" w:styleId="WW8Num12z5">
    <w:name w:val="WW8Num12z5"/>
    <w:uiPriority w:val="99"/>
    <w:qFormat/>
    <w:rsid w:val="00802C43"/>
  </w:style>
  <w:style w:type="character" w:customStyle="1" w:styleId="WW8Num12z6">
    <w:name w:val="WW8Num12z6"/>
    <w:uiPriority w:val="99"/>
    <w:qFormat/>
    <w:rsid w:val="00802C43"/>
  </w:style>
  <w:style w:type="character" w:customStyle="1" w:styleId="WW8Num12z7">
    <w:name w:val="WW8Num12z7"/>
    <w:uiPriority w:val="99"/>
    <w:qFormat/>
    <w:rsid w:val="00802C43"/>
  </w:style>
  <w:style w:type="character" w:customStyle="1" w:styleId="WW8Num12z8">
    <w:name w:val="WW8Num12z8"/>
    <w:uiPriority w:val="99"/>
    <w:qFormat/>
    <w:rsid w:val="00802C43"/>
  </w:style>
  <w:style w:type="character" w:customStyle="1" w:styleId="WW8Num17z2">
    <w:name w:val="WW8Num17z2"/>
    <w:uiPriority w:val="99"/>
    <w:qFormat/>
    <w:rsid w:val="00802C43"/>
  </w:style>
  <w:style w:type="character" w:customStyle="1" w:styleId="WW8Num17z3">
    <w:name w:val="WW8Num17z3"/>
    <w:uiPriority w:val="99"/>
    <w:qFormat/>
    <w:rsid w:val="00802C43"/>
  </w:style>
  <w:style w:type="character" w:customStyle="1" w:styleId="WW8Num17z4">
    <w:name w:val="WW8Num17z4"/>
    <w:uiPriority w:val="99"/>
    <w:qFormat/>
    <w:rsid w:val="00802C43"/>
  </w:style>
  <w:style w:type="character" w:customStyle="1" w:styleId="WW8Num17z5">
    <w:name w:val="WW8Num17z5"/>
    <w:uiPriority w:val="99"/>
    <w:qFormat/>
    <w:rsid w:val="00802C43"/>
  </w:style>
  <w:style w:type="character" w:customStyle="1" w:styleId="WW8Num17z6">
    <w:name w:val="WW8Num17z6"/>
    <w:uiPriority w:val="99"/>
    <w:qFormat/>
    <w:rsid w:val="00802C43"/>
  </w:style>
  <w:style w:type="character" w:customStyle="1" w:styleId="WW8Num17z7">
    <w:name w:val="WW8Num17z7"/>
    <w:uiPriority w:val="99"/>
    <w:qFormat/>
    <w:rsid w:val="00802C43"/>
  </w:style>
  <w:style w:type="character" w:customStyle="1" w:styleId="WW8Num17z8">
    <w:name w:val="WW8Num17z8"/>
    <w:uiPriority w:val="99"/>
    <w:qFormat/>
    <w:rsid w:val="00802C43"/>
  </w:style>
  <w:style w:type="character" w:customStyle="1" w:styleId="WW8Num20z0">
    <w:name w:val="WW8Num20z0"/>
    <w:uiPriority w:val="99"/>
    <w:qFormat/>
    <w:rsid w:val="00802C43"/>
  </w:style>
  <w:style w:type="character" w:customStyle="1" w:styleId="WW8Num21z0">
    <w:name w:val="WW8Num21z0"/>
    <w:uiPriority w:val="99"/>
    <w:qFormat/>
    <w:rsid w:val="00802C43"/>
  </w:style>
  <w:style w:type="character" w:customStyle="1" w:styleId="WW8Num21z1">
    <w:name w:val="WW8Num21z1"/>
    <w:uiPriority w:val="99"/>
    <w:qFormat/>
    <w:rsid w:val="00802C43"/>
  </w:style>
  <w:style w:type="character" w:customStyle="1" w:styleId="WW8Num21z2">
    <w:name w:val="WW8Num21z2"/>
    <w:uiPriority w:val="99"/>
    <w:qFormat/>
    <w:rsid w:val="00802C43"/>
  </w:style>
  <w:style w:type="character" w:customStyle="1" w:styleId="WW8Num21z3">
    <w:name w:val="WW8Num21z3"/>
    <w:uiPriority w:val="99"/>
    <w:qFormat/>
    <w:rsid w:val="00802C43"/>
  </w:style>
  <w:style w:type="character" w:customStyle="1" w:styleId="WW8Num21z4">
    <w:name w:val="WW8Num21z4"/>
    <w:uiPriority w:val="99"/>
    <w:qFormat/>
    <w:rsid w:val="00802C43"/>
  </w:style>
  <w:style w:type="character" w:customStyle="1" w:styleId="WW8Num21z5">
    <w:name w:val="WW8Num21z5"/>
    <w:uiPriority w:val="99"/>
    <w:qFormat/>
    <w:rsid w:val="00802C43"/>
  </w:style>
  <w:style w:type="character" w:customStyle="1" w:styleId="WW8Num21z6">
    <w:name w:val="WW8Num21z6"/>
    <w:uiPriority w:val="99"/>
    <w:qFormat/>
    <w:rsid w:val="00802C43"/>
  </w:style>
  <w:style w:type="character" w:customStyle="1" w:styleId="WW8Num21z7">
    <w:name w:val="WW8Num21z7"/>
    <w:uiPriority w:val="99"/>
    <w:qFormat/>
    <w:rsid w:val="00802C43"/>
  </w:style>
  <w:style w:type="character" w:customStyle="1" w:styleId="WW8Num21z8">
    <w:name w:val="WW8Num21z8"/>
    <w:uiPriority w:val="99"/>
    <w:qFormat/>
    <w:rsid w:val="00802C43"/>
  </w:style>
  <w:style w:type="character" w:customStyle="1" w:styleId="WW8Num22z0">
    <w:name w:val="WW8Num22z0"/>
    <w:uiPriority w:val="99"/>
    <w:qFormat/>
    <w:rsid w:val="00802C43"/>
    <w:rPr>
      <w:rFonts w:ascii="Symbol" w:hAnsi="Symbol"/>
    </w:rPr>
  </w:style>
  <w:style w:type="character" w:customStyle="1" w:styleId="WW8Num22z1">
    <w:name w:val="WW8Num22z1"/>
    <w:uiPriority w:val="99"/>
    <w:qFormat/>
    <w:rsid w:val="00802C43"/>
    <w:rPr>
      <w:rFonts w:ascii="Courier New" w:hAnsi="Courier New"/>
    </w:rPr>
  </w:style>
  <w:style w:type="character" w:customStyle="1" w:styleId="WW8Num22z2">
    <w:name w:val="WW8Num22z2"/>
    <w:uiPriority w:val="99"/>
    <w:qFormat/>
    <w:rsid w:val="00802C43"/>
    <w:rPr>
      <w:rFonts w:ascii="Wingdings" w:hAnsi="Wingdings"/>
    </w:rPr>
  </w:style>
  <w:style w:type="character" w:customStyle="1" w:styleId="WW8Num23z0">
    <w:name w:val="WW8Num23z0"/>
    <w:uiPriority w:val="99"/>
    <w:qFormat/>
    <w:rsid w:val="00802C43"/>
  </w:style>
  <w:style w:type="character" w:customStyle="1" w:styleId="WW8Num23z1">
    <w:name w:val="WW8Num23z1"/>
    <w:uiPriority w:val="99"/>
    <w:qFormat/>
    <w:rsid w:val="00802C43"/>
  </w:style>
  <w:style w:type="character" w:customStyle="1" w:styleId="WW8Num23z2">
    <w:name w:val="WW8Num23z2"/>
    <w:uiPriority w:val="99"/>
    <w:qFormat/>
    <w:rsid w:val="00802C43"/>
  </w:style>
  <w:style w:type="character" w:customStyle="1" w:styleId="WW8Num23z3">
    <w:name w:val="WW8Num23z3"/>
    <w:uiPriority w:val="99"/>
    <w:qFormat/>
    <w:rsid w:val="00802C43"/>
  </w:style>
  <w:style w:type="character" w:customStyle="1" w:styleId="WW8Num23z4">
    <w:name w:val="WW8Num23z4"/>
    <w:uiPriority w:val="99"/>
    <w:qFormat/>
    <w:rsid w:val="00802C43"/>
  </w:style>
  <w:style w:type="character" w:customStyle="1" w:styleId="WW8Num23z5">
    <w:name w:val="WW8Num23z5"/>
    <w:uiPriority w:val="99"/>
    <w:qFormat/>
    <w:rsid w:val="00802C43"/>
  </w:style>
  <w:style w:type="character" w:customStyle="1" w:styleId="WW8Num23z6">
    <w:name w:val="WW8Num23z6"/>
    <w:uiPriority w:val="99"/>
    <w:qFormat/>
    <w:rsid w:val="00802C43"/>
  </w:style>
  <w:style w:type="character" w:customStyle="1" w:styleId="WW8Num23z7">
    <w:name w:val="WW8Num23z7"/>
    <w:uiPriority w:val="99"/>
    <w:qFormat/>
    <w:rsid w:val="00802C43"/>
  </w:style>
  <w:style w:type="character" w:customStyle="1" w:styleId="WW8Num23z8">
    <w:name w:val="WW8Num23z8"/>
    <w:uiPriority w:val="99"/>
    <w:qFormat/>
    <w:rsid w:val="00802C43"/>
  </w:style>
  <w:style w:type="character" w:customStyle="1" w:styleId="WW8Num24z0">
    <w:name w:val="WW8Num24z0"/>
    <w:uiPriority w:val="99"/>
    <w:qFormat/>
    <w:rsid w:val="00802C43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802C43"/>
    <w:rPr>
      <w:rFonts w:ascii="Courier New" w:hAnsi="Courier New"/>
    </w:rPr>
  </w:style>
  <w:style w:type="character" w:customStyle="1" w:styleId="WW8Num24z2">
    <w:name w:val="WW8Num24z2"/>
    <w:uiPriority w:val="99"/>
    <w:qFormat/>
    <w:rsid w:val="00802C43"/>
    <w:rPr>
      <w:rFonts w:ascii="Wingdings" w:hAnsi="Wingdings"/>
    </w:rPr>
  </w:style>
  <w:style w:type="character" w:customStyle="1" w:styleId="WW8Num24z3">
    <w:name w:val="WW8Num24z3"/>
    <w:uiPriority w:val="99"/>
    <w:qFormat/>
    <w:rsid w:val="00802C43"/>
    <w:rPr>
      <w:rFonts w:ascii="Symbol" w:hAnsi="Symbol"/>
    </w:rPr>
  </w:style>
  <w:style w:type="character" w:customStyle="1" w:styleId="WW8Num25z0">
    <w:name w:val="WW8Num25z0"/>
    <w:uiPriority w:val="99"/>
    <w:qFormat/>
    <w:rsid w:val="00802C43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802C43"/>
    <w:rPr>
      <w:rFonts w:ascii="Courier New" w:hAnsi="Courier New"/>
    </w:rPr>
  </w:style>
  <w:style w:type="character" w:customStyle="1" w:styleId="WW8Num25z2">
    <w:name w:val="WW8Num25z2"/>
    <w:uiPriority w:val="99"/>
    <w:qFormat/>
    <w:rsid w:val="00802C43"/>
    <w:rPr>
      <w:rFonts w:ascii="Wingdings" w:hAnsi="Wingdings"/>
    </w:rPr>
  </w:style>
  <w:style w:type="character" w:customStyle="1" w:styleId="WW8Num25z3">
    <w:name w:val="WW8Num25z3"/>
    <w:uiPriority w:val="99"/>
    <w:qFormat/>
    <w:rsid w:val="00802C43"/>
    <w:rPr>
      <w:rFonts w:ascii="Symbol" w:hAnsi="Symbol"/>
    </w:rPr>
  </w:style>
  <w:style w:type="character" w:customStyle="1" w:styleId="WW8Num26z0">
    <w:name w:val="WW8Num26z0"/>
    <w:uiPriority w:val="99"/>
    <w:qFormat/>
    <w:rsid w:val="00802C43"/>
    <w:rPr>
      <w:rFonts w:ascii="Symbol" w:hAnsi="Symbol"/>
    </w:rPr>
  </w:style>
  <w:style w:type="character" w:customStyle="1" w:styleId="WW8Num26z1">
    <w:name w:val="WW8Num26z1"/>
    <w:uiPriority w:val="99"/>
    <w:qFormat/>
    <w:rsid w:val="00802C43"/>
    <w:rPr>
      <w:rFonts w:ascii="Courier New" w:hAnsi="Courier New"/>
    </w:rPr>
  </w:style>
  <w:style w:type="character" w:customStyle="1" w:styleId="WW8Num26z2">
    <w:name w:val="WW8Num26z2"/>
    <w:uiPriority w:val="99"/>
    <w:qFormat/>
    <w:rsid w:val="00802C43"/>
    <w:rPr>
      <w:rFonts w:ascii="Wingdings" w:hAnsi="Wingdings"/>
    </w:rPr>
  </w:style>
  <w:style w:type="character" w:customStyle="1" w:styleId="WW8Num27z0">
    <w:name w:val="WW8Num27z0"/>
    <w:uiPriority w:val="99"/>
    <w:qFormat/>
    <w:rsid w:val="00802C43"/>
  </w:style>
  <w:style w:type="character" w:customStyle="1" w:styleId="WW8Num27z1">
    <w:name w:val="WW8Num27z1"/>
    <w:uiPriority w:val="99"/>
    <w:qFormat/>
    <w:rsid w:val="00802C43"/>
  </w:style>
  <w:style w:type="character" w:customStyle="1" w:styleId="WW8Num27z2">
    <w:name w:val="WW8Num27z2"/>
    <w:uiPriority w:val="99"/>
    <w:qFormat/>
    <w:rsid w:val="00802C43"/>
  </w:style>
  <w:style w:type="character" w:customStyle="1" w:styleId="WW8Num27z3">
    <w:name w:val="WW8Num27z3"/>
    <w:uiPriority w:val="99"/>
    <w:qFormat/>
    <w:rsid w:val="00802C43"/>
  </w:style>
  <w:style w:type="character" w:customStyle="1" w:styleId="WW8Num27z4">
    <w:name w:val="WW8Num27z4"/>
    <w:uiPriority w:val="99"/>
    <w:qFormat/>
    <w:rsid w:val="00802C43"/>
  </w:style>
  <w:style w:type="character" w:customStyle="1" w:styleId="WW8Num27z5">
    <w:name w:val="WW8Num27z5"/>
    <w:uiPriority w:val="99"/>
    <w:qFormat/>
    <w:rsid w:val="00802C43"/>
  </w:style>
  <w:style w:type="character" w:customStyle="1" w:styleId="WW8Num27z6">
    <w:name w:val="WW8Num27z6"/>
    <w:uiPriority w:val="99"/>
    <w:qFormat/>
    <w:rsid w:val="00802C43"/>
  </w:style>
  <w:style w:type="character" w:customStyle="1" w:styleId="WW8Num27z7">
    <w:name w:val="WW8Num27z7"/>
    <w:uiPriority w:val="99"/>
    <w:qFormat/>
    <w:rsid w:val="00802C43"/>
  </w:style>
  <w:style w:type="character" w:customStyle="1" w:styleId="WW8Num27z8">
    <w:name w:val="WW8Num27z8"/>
    <w:uiPriority w:val="99"/>
    <w:qFormat/>
    <w:rsid w:val="00802C43"/>
  </w:style>
  <w:style w:type="character" w:customStyle="1" w:styleId="WW8Num28z0">
    <w:name w:val="WW8Num28z0"/>
    <w:uiPriority w:val="99"/>
    <w:qFormat/>
    <w:rsid w:val="00802C43"/>
  </w:style>
  <w:style w:type="character" w:customStyle="1" w:styleId="WW8Num28z1">
    <w:name w:val="WW8Num28z1"/>
    <w:uiPriority w:val="99"/>
    <w:qFormat/>
    <w:rsid w:val="00802C43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802C43"/>
  </w:style>
  <w:style w:type="character" w:customStyle="1" w:styleId="WW8Num28z3">
    <w:name w:val="WW8Num28z3"/>
    <w:uiPriority w:val="99"/>
    <w:qFormat/>
    <w:rsid w:val="00802C43"/>
  </w:style>
  <w:style w:type="character" w:customStyle="1" w:styleId="WW8Num28z4">
    <w:name w:val="WW8Num28z4"/>
    <w:uiPriority w:val="99"/>
    <w:qFormat/>
    <w:rsid w:val="00802C43"/>
  </w:style>
  <w:style w:type="character" w:customStyle="1" w:styleId="WW8Num28z5">
    <w:name w:val="WW8Num28z5"/>
    <w:uiPriority w:val="99"/>
    <w:qFormat/>
    <w:rsid w:val="00802C43"/>
  </w:style>
  <w:style w:type="character" w:customStyle="1" w:styleId="WW8Num28z6">
    <w:name w:val="WW8Num28z6"/>
    <w:uiPriority w:val="99"/>
    <w:qFormat/>
    <w:rsid w:val="00802C43"/>
  </w:style>
  <w:style w:type="character" w:customStyle="1" w:styleId="WW8Num28z7">
    <w:name w:val="WW8Num28z7"/>
    <w:uiPriority w:val="99"/>
    <w:qFormat/>
    <w:rsid w:val="00802C43"/>
  </w:style>
  <w:style w:type="character" w:customStyle="1" w:styleId="WW8Num28z8">
    <w:name w:val="WW8Num28z8"/>
    <w:uiPriority w:val="99"/>
    <w:qFormat/>
    <w:rsid w:val="00802C43"/>
  </w:style>
  <w:style w:type="character" w:customStyle="1" w:styleId="WW8Num29z0">
    <w:name w:val="WW8Num29z0"/>
    <w:uiPriority w:val="99"/>
    <w:qFormat/>
    <w:rsid w:val="00802C43"/>
  </w:style>
  <w:style w:type="character" w:customStyle="1" w:styleId="WW8Num29z1">
    <w:name w:val="WW8Num29z1"/>
    <w:uiPriority w:val="99"/>
    <w:qFormat/>
    <w:rsid w:val="00802C43"/>
  </w:style>
  <w:style w:type="character" w:customStyle="1" w:styleId="WW8Num29z2">
    <w:name w:val="WW8Num29z2"/>
    <w:uiPriority w:val="99"/>
    <w:qFormat/>
    <w:rsid w:val="00802C43"/>
  </w:style>
  <w:style w:type="character" w:customStyle="1" w:styleId="WW8Num29z3">
    <w:name w:val="WW8Num29z3"/>
    <w:uiPriority w:val="99"/>
    <w:qFormat/>
    <w:rsid w:val="00802C43"/>
  </w:style>
  <w:style w:type="character" w:customStyle="1" w:styleId="WW8Num29z4">
    <w:name w:val="WW8Num29z4"/>
    <w:uiPriority w:val="99"/>
    <w:qFormat/>
    <w:rsid w:val="00802C43"/>
  </w:style>
  <w:style w:type="character" w:customStyle="1" w:styleId="WW8Num29z5">
    <w:name w:val="WW8Num29z5"/>
    <w:uiPriority w:val="99"/>
    <w:qFormat/>
    <w:rsid w:val="00802C43"/>
  </w:style>
  <w:style w:type="character" w:customStyle="1" w:styleId="WW8Num29z6">
    <w:name w:val="WW8Num29z6"/>
    <w:uiPriority w:val="99"/>
    <w:qFormat/>
    <w:rsid w:val="00802C43"/>
  </w:style>
  <w:style w:type="character" w:customStyle="1" w:styleId="WW8Num29z7">
    <w:name w:val="WW8Num29z7"/>
    <w:uiPriority w:val="99"/>
    <w:qFormat/>
    <w:rsid w:val="00802C43"/>
  </w:style>
  <w:style w:type="character" w:customStyle="1" w:styleId="WW8Num29z8">
    <w:name w:val="WW8Num29z8"/>
    <w:uiPriority w:val="99"/>
    <w:qFormat/>
    <w:rsid w:val="00802C43"/>
  </w:style>
  <w:style w:type="character" w:customStyle="1" w:styleId="WW8Num30z0">
    <w:name w:val="WW8Num30z0"/>
    <w:uiPriority w:val="99"/>
    <w:qFormat/>
    <w:rsid w:val="00802C43"/>
    <w:rPr>
      <w:rFonts w:ascii="Wingdings" w:hAnsi="Wingdings"/>
    </w:rPr>
  </w:style>
  <w:style w:type="character" w:customStyle="1" w:styleId="WW8Num30z1">
    <w:name w:val="WW8Num30z1"/>
    <w:uiPriority w:val="99"/>
    <w:qFormat/>
    <w:rsid w:val="00802C43"/>
    <w:rPr>
      <w:rFonts w:ascii="Courier New" w:hAnsi="Courier New"/>
    </w:rPr>
  </w:style>
  <w:style w:type="character" w:customStyle="1" w:styleId="WW8Num30z3">
    <w:name w:val="WW8Num30z3"/>
    <w:uiPriority w:val="99"/>
    <w:qFormat/>
    <w:rsid w:val="00802C43"/>
    <w:rPr>
      <w:rFonts w:ascii="Symbol" w:hAnsi="Symbol"/>
    </w:rPr>
  </w:style>
  <w:style w:type="character" w:customStyle="1" w:styleId="WW8Num31z0">
    <w:name w:val="WW8Num31z0"/>
    <w:uiPriority w:val="99"/>
    <w:qFormat/>
    <w:rsid w:val="00802C43"/>
    <w:rPr>
      <w:rFonts w:ascii="Wingdings" w:hAnsi="Wingdings"/>
    </w:rPr>
  </w:style>
  <w:style w:type="character" w:customStyle="1" w:styleId="WW8Num31z1">
    <w:name w:val="WW8Num31z1"/>
    <w:uiPriority w:val="99"/>
    <w:qFormat/>
    <w:rsid w:val="00802C43"/>
    <w:rPr>
      <w:rFonts w:ascii="Courier New" w:hAnsi="Courier New"/>
    </w:rPr>
  </w:style>
  <w:style w:type="character" w:customStyle="1" w:styleId="WW8Num31z3">
    <w:name w:val="WW8Num31z3"/>
    <w:uiPriority w:val="99"/>
    <w:qFormat/>
    <w:rsid w:val="00802C43"/>
    <w:rPr>
      <w:rFonts w:ascii="Symbol" w:hAnsi="Symbol"/>
    </w:rPr>
  </w:style>
  <w:style w:type="character" w:customStyle="1" w:styleId="WW8Num32z0">
    <w:name w:val="WW8Num32z0"/>
    <w:uiPriority w:val="99"/>
    <w:qFormat/>
    <w:rsid w:val="00802C43"/>
  </w:style>
  <w:style w:type="character" w:customStyle="1" w:styleId="WW8Num32z1">
    <w:name w:val="WW8Num32z1"/>
    <w:uiPriority w:val="99"/>
    <w:qFormat/>
    <w:rsid w:val="00802C43"/>
    <w:rPr>
      <w:rFonts w:ascii="Courier New" w:hAnsi="Courier New"/>
    </w:rPr>
  </w:style>
  <w:style w:type="character" w:customStyle="1" w:styleId="WW8Num32z2">
    <w:name w:val="WW8Num32z2"/>
    <w:uiPriority w:val="99"/>
    <w:qFormat/>
    <w:rsid w:val="00802C43"/>
    <w:rPr>
      <w:rFonts w:ascii="Wingdings" w:hAnsi="Wingdings"/>
    </w:rPr>
  </w:style>
  <w:style w:type="character" w:customStyle="1" w:styleId="WW8Num32z3">
    <w:name w:val="WW8Num32z3"/>
    <w:uiPriority w:val="99"/>
    <w:qFormat/>
    <w:rsid w:val="00802C43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802C43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802C43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802C43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802C4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802C43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802C43"/>
    <w:rPr>
      <w:rFonts w:cs="Times New Roman"/>
    </w:rPr>
  </w:style>
  <w:style w:type="character" w:customStyle="1" w:styleId="WW8Num2z3">
    <w:name w:val="WW8Num2z3"/>
    <w:uiPriority w:val="99"/>
    <w:qFormat/>
    <w:rsid w:val="00802C43"/>
  </w:style>
  <w:style w:type="character" w:customStyle="1" w:styleId="WW8Num2z4">
    <w:name w:val="WW8Num2z4"/>
    <w:uiPriority w:val="99"/>
    <w:qFormat/>
    <w:rsid w:val="00802C43"/>
  </w:style>
  <w:style w:type="character" w:customStyle="1" w:styleId="WW8Num2z5">
    <w:name w:val="WW8Num2z5"/>
    <w:uiPriority w:val="99"/>
    <w:qFormat/>
    <w:rsid w:val="00802C43"/>
  </w:style>
  <w:style w:type="character" w:customStyle="1" w:styleId="WW8Num2z6">
    <w:name w:val="WW8Num2z6"/>
    <w:uiPriority w:val="99"/>
    <w:qFormat/>
    <w:rsid w:val="00802C43"/>
  </w:style>
  <w:style w:type="character" w:customStyle="1" w:styleId="WW8Num2z7">
    <w:name w:val="WW8Num2z7"/>
    <w:uiPriority w:val="99"/>
    <w:qFormat/>
    <w:rsid w:val="00802C43"/>
  </w:style>
  <w:style w:type="character" w:customStyle="1" w:styleId="WW8Num2z8">
    <w:name w:val="WW8Num2z8"/>
    <w:uiPriority w:val="99"/>
    <w:qFormat/>
    <w:rsid w:val="00802C43"/>
  </w:style>
  <w:style w:type="character" w:customStyle="1" w:styleId="WW8Num3z4">
    <w:name w:val="WW8Num3z4"/>
    <w:uiPriority w:val="99"/>
    <w:qFormat/>
    <w:rsid w:val="00802C43"/>
  </w:style>
  <w:style w:type="character" w:customStyle="1" w:styleId="WW8Num3z5">
    <w:name w:val="WW8Num3z5"/>
    <w:uiPriority w:val="99"/>
    <w:qFormat/>
    <w:rsid w:val="00802C43"/>
  </w:style>
  <w:style w:type="character" w:customStyle="1" w:styleId="WW8Num3z6">
    <w:name w:val="WW8Num3z6"/>
    <w:uiPriority w:val="99"/>
    <w:qFormat/>
    <w:rsid w:val="00802C43"/>
  </w:style>
  <w:style w:type="character" w:customStyle="1" w:styleId="WW8Num3z7">
    <w:name w:val="WW8Num3z7"/>
    <w:uiPriority w:val="99"/>
    <w:qFormat/>
    <w:rsid w:val="00802C43"/>
  </w:style>
  <w:style w:type="character" w:customStyle="1" w:styleId="WW8Num3z8">
    <w:name w:val="WW8Num3z8"/>
    <w:uiPriority w:val="99"/>
    <w:qFormat/>
    <w:rsid w:val="00802C43"/>
  </w:style>
  <w:style w:type="paragraph" w:customStyle="1" w:styleId="LO-Normal">
    <w:name w:val="LO-Normal"/>
    <w:uiPriority w:val="99"/>
    <w:qFormat/>
    <w:rsid w:val="00802C43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802C43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802C43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802C43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802C43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802C43"/>
    <w:rPr>
      <w:color w:val="666666"/>
    </w:rPr>
  </w:style>
  <w:style w:type="character" w:customStyle="1" w:styleId="FontStyle95">
    <w:name w:val="Font Style95"/>
    <w:uiPriority w:val="99"/>
    <w:qFormat/>
    <w:rsid w:val="00802C43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802C43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802C43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802C43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802C43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802C43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802C4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802C43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802C4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802C4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802C43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802C43"/>
    <w:rPr>
      <w:rFonts w:cs="Times New Roman"/>
    </w:rPr>
  </w:style>
  <w:style w:type="paragraph" w:customStyle="1" w:styleId="biblio">
    <w:name w:val="biblio"/>
    <w:basedOn w:val="a2"/>
    <w:uiPriority w:val="99"/>
    <w:qFormat/>
    <w:rsid w:val="00802C43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802C4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802C43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802C43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802C4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802C43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802C43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802C43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802C43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802C43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802C43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802C43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802C43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802C43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802C43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802C43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802C43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802C43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802C43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802C43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802C43"/>
  </w:style>
  <w:style w:type="character" w:customStyle="1" w:styleId="texttext1">
    <w:name w:val="texttext1"/>
    <w:uiPriority w:val="99"/>
    <w:qFormat/>
    <w:rsid w:val="00802C43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802C43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802C43"/>
    <w:rPr>
      <w:rFonts w:ascii="Times New Roman" w:hAnsi="Times New Roman"/>
    </w:rPr>
  </w:style>
  <w:style w:type="character" w:customStyle="1" w:styleId="textbf">
    <w:name w:val="textbf"/>
    <w:uiPriority w:val="99"/>
    <w:qFormat/>
    <w:rsid w:val="00802C43"/>
  </w:style>
  <w:style w:type="character" w:customStyle="1" w:styleId="textit">
    <w:name w:val="textit"/>
    <w:uiPriority w:val="99"/>
    <w:qFormat/>
    <w:rsid w:val="00802C43"/>
  </w:style>
  <w:style w:type="character" w:customStyle="1" w:styleId="textdoc1">
    <w:name w:val="textdoc1"/>
    <w:uiPriority w:val="99"/>
    <w:qFormat/>
    <w:rsid w:val="00802C43"/>
  </w:style>
  <w:style w:type="paragraph" w:customStyle="1" w:styleId="textdoc">
    <w:name w:val="textdoc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802C43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802C43"/>
  </w:style>
  <w:style w:type="paragraph" w:customStyle="1" w:styleId="normalrus">
    <w:name w:val="normalru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802C43"/>
  </w:style>
  <w:style w:type="character" w:customStyle="1" w:styleId="num0">
    <w:name w:val="num0"/>
    <w:uiPriority w:val="99"/>
    <w:qFormat/>
    <w:rsid w:val="00802C43"/>
  </w:style>
  <w:style w:type="paragraph" w:customStyle="1" w:styleId="Style27">
    <w:name w:val="Style27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802C43"/>
  </w:style>
  <w:style w:type="character" w:customStyle="1" w:styleId="style80">
    <w:name w:val="style8"/>
    <w:uiPriority w:val="99"/>
    <w:qFormat/>
    <w:rsid w:val="00802C43"/>
  </w:style>
  <w:style w:type="paragraph" w:customStyle="1" w:styleId="ptx2">
    <w:name w:val="ptx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802C43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802C43"/>
    <w:rPr>
      <w:b/>
    </w:rPr>
  </w:style>
  <w:style w:type="character" w:customStyle="1" w:styleId="ListLabel1">
    <w:name w:val="ListLabel 1"/>
    <w:uiPriority w:val="99"/>
    <w:qFormat/>
    <w:rsid w:val="00802C43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802C43"/>
  </w:style>
  <w:style w:type="character" w:customStyle="1" w:styleId="ListLabel3">
    <w:name w:val="ListLabel 3"/>
    <w:uiPriority w:val="99"/>
    <w:qFormat/>
    <w:rsid w:val="00802C43"/>
    <w:rPr>
      <w:b/>
    </w:rPr>
  </w:style>
  <w:style w:type="character" w:customStyle="1" w:styleId="ListLabel4">
    <w:name w:val="ListLabel 4"/>
    <w:uiPriority w:val="99"/>
    <w:qFormat/>
    <w:rsid w:val="00802C43"/>
  </w:style>
  <w:style w:type="character" w:customStyle="1" w:styleId="ListLabel5">
    <w:name w:val="ListLabel 5"/>
    <w:uiPriority w:val="99"/>
    <w:qFormat/>
    <w:rsid w:val="00802C43"/>
    <w:rPr>
      <w:color w:val="00000A"/>
    </w:rPr>
  </w:style>
  <w:style w:type="character" w:customStyle="1" w:styleId="ListLabel6">
    <w:name w:val="ListLabel 6"/>
    <w:uiPriority w:val="99"/>
    <w:qFormat/>
    <w:rsid w:val="00802C43"/>
    <w:rPr>
      <w:sz w:val="20"/>
    </w:rPr>
  </w:style>
  <w:style w:type="character" w:customStyle="1" w:styleId="2ff9">
    <w:name w:val="Название Знак2"/>
    <w:uiPriority w:val="99"/>
    <w:qFormat/>
    <w:locked/>
    <w:rsid w:val="00802C43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802C43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802C43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802C43"/>
    <w:rPr>
      <w:sz w:val="24"/>
    </w:rPr>
  </w:style>
  <w:style w:type="character" w:customStyle="1" w:styleId="2ffc">
    <w:name w:val="Текст выноски Знак2"/>
    <w:uiPriority w:val="99"/>
    <w:qFormat/>
    <w:locked/>
    <w:rsid w:val="00802C43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802C43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802C43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802C43"/>
  </w:style>
  <w:style w:type="character" w:customStyle="1" w:styleId="ft1846">
    <w:name w:val="ft1846"/>
    <w:uiPriority w:val="99"/>
    <w:qFormat/>
    <w:rsid w:val="00802C43"/>
  </w:style>
  <w:style w:type="character" w:customStyle="1" w:styleId="ft1850">
    <w:name w:val="ft1850"/>
    <w:uiPriority w:val="99"/>
    <w:qFormat/>
    <w:rsid w:val="00802C43"/>
  </w:style>
  <w:style w:type="character" w:customStyle="1" w:styleId="ft1994">
    <w:name w:val="ft1994"/>
    <w:uiPriority w:val="99"/>
    <w:qFormat/>
    <w:rsid w:val="00802C43"/>
  </w:style>
  <w:style w:type="character" w:customStyle="1" w:styleId="ft2006">
    <w:name w:val="ft2006"/>
    <w:uiPriority w:val="99"/>
    <w:qFormat/>
    <w:rsid w:val="00802C43"/>
  </w:style>
  <w:style w:type="character" w:customStyle="1" w:styleId="ft2181">
    <w:name w:val="ft2181"/>
    <w:uiPriority w:val="99"/>
    <w:qFormat/>
    <w:rsid w:val="00802C43"/>
  </w:style>
  <w:style w:type="character" w:customStyle="1" w:styleId="ft2193">
    <w:name w:val="ft2193"/>
    <w:uiPriority w:val="99"/>
    <w:qFormat/>
    <w:rsid w:val="00802C43"/>
  </w:style>
  <w:style w:type="character" w:customStyle="1" w:styleId="ft2205">
    <w:name w:val="ft2205"/>
    <w:uiPriority w:val="99"/>
    <w:qFormat/>
    <w:rsid w:val="00802C43"/>
  </w:style>
  <w:style w:type="character" w:customStyle="1" w:styleId="ft2213">
    <w:name w:val="ft2213"/>
    <w:uiPriority w:val="99"/>
    <w:qFormat/>
    <w:rsid w:val="00802C43"/>
  </w:style>
  <w:style w:type="character" w:customStyle="1" w:styleId="editsection">
    <w:name w:val="editsection"/>
    <w:uiPriority w:val="99"/>
    <w:qFormat/>
    <w:rsid w:val="00802C43"/>
  </w:style>
  <w:style w:type="paragraph" w:customStyle="1" w:styleId="-10-11">
    <w:name w:val="А-10-11"/>
    <w:basedOn w:val="a2"/>
    <w:uiPriority w:val="99"/>
    <w:qFormat/>
    <w:rsid w:val="00802C43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802C43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802C43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802C4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802C43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802C43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802C43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802C43"/>
  </w:style>
  <w:style w:type="character" w:customStyle="1" w:styleId="1113">
    <w:name w:val="Сильное выделение111"/>
    <w:uiPriority w:val="99"/>
    <w:qFormat/>
    <w:rsid w:val="00802C43"/>
    <w:rPr>
      <w:b/>
    </w:rPr>
  </w:style>
  <w:style w:type="paragraph" w:customStyle="1" w:styleId="HTML1a">
    <w:name w:val="Стандартный HTML1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802C43"/>
  </w:style>
  <w:style w:type="character" w:customStyle="1" w:styleId="reference-text">
    <w:name w:val="reference-text"/>
    <w:uiPriority w:val="99"/>
    <w:qFormat/>
    <w:rsid w:val="00802C43"/>
  </w:style>
  <w:style w:type="paragraph" w:customStyle="1" w:styleId="snip1">
    <w:name w:val="snip1"/>
    <w:basedOn w:val="a2"/>
    <w:uiPriority w:val="99"/>
    <w:qFormat/>
    <w:rsid w:val="00802C43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802C43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802C43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802C4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802C43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802C43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802C43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802C43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802C43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802C43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802C43"/>
    <w:rPr>
      <w:b/>
      <w:sz w:val="28"/>
    </w:rPr>
  </w:style>
  <w:style w:type="character" w:customStyle="1" w:styleId="4120">
    <w:name w:val="Знак Знак412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802C43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802C43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802C43"/>
    <w:rPr>
      <w:sz w:val="24"/>
    </w:rPr>
  </w:style>
  <w:style w:type="character" w:customStyle="1" w:styleId="5120">
    <w:name w:val="Знак Знак51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802C43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802C43"/>
    <w:rPr>
      <w:sz w:val="16"/>
    </w:rPr>
  </w:style>
  <w:style w:type="character" w:customStyle="1" w:styleId="502">
    <w:name w:val="Знак Знак502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802C43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802C43"/>
    <w:rPr>
      <w:sz w:val="24"/>
      <w:lang w:val="ru-RU" w:eastAsia="ru-RU"/>
    </w:rPr>
  </w:style>
  <w:style w:type="character" w:customStyle="1" w:styleId="5210">
    <w:name w:val="Знак5 Знак21"/>
    <w:uiPriority w:val="99"/>
    <w:rsid w:val="00802C43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802C43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802C43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802C43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802C43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802C43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802C43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802C43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802C43"/>
    <w:rPr>
      <w:b/>
      <w:sz w:val="28"/>
    </w:rPr>
  </w:style>
  <w:style w:type="character" w:customStyle="1" w:styleId="4130">
    <w:name w:val="Знак Знак413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802C43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802C43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802C43"/>
    <w:rPr>
      <w:sz w:val="24"/>
    </w:rPr>
  </w:style>
  <w:style w:type="character" w:customStyle="1" w:styleId="513">
    <w:name w:val="Знак Знак513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802C43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802C43"/>
    <w:rPr>
      <w:sz w:val="16"/>
    </w:rPr>
  </w:style>
  <w:style w:type="character" w:customStyle="1" w:styleId="503">
    <w:name w:val="Знак Знак503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802C43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802C43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802C43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802C43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802C43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802C43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802C43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802C43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802C43"/>
    <w:rPr>
      <w:b/>
      <w:sz w:val="28"/>
    </w:rPr>
  </w:style>
  <w:style w:type="character" w:customStyle="1" w:styleId="4140">
    <w:name w:val="Знак Знак414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802C43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802C43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802C43"/>
    <w:rPr>
      <w:sz w:val="24"/>
    </w:rPr>
  </w:style>
  <w:style w:type="character" w:customStyle="1" w:styleId="514">
    <w:name w:val="Знак Знак514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802C43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802C43"/>
    <w:rPr>
      <w:sz w:val="16"/>
    </w:rPr>
  </w:style>
  <w:style w:type="character" w:customStyle="1" w:styleId="504">
    <w:name w:val="Знак Знак504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802C43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802C43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802C43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802C43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802C43"/>
    <w:rPr>
      <w:sz w:val="24"/>
    </w:rPr>
  </w:style>
  <w:style w:type="character" w:customStyle="1" w:styleId="77">
    <w:name w:val="Знак Знак77"/>
    <w:uiPriority w:val="99"/>
    <w:qFormat/>
    <w:rsid w:val="00802C43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802C43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802C43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802C43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802C43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802C43"/>
    <w:rPr>
      <w:b/>
      <w:sz w:val="28"/>
    </w:rPr>
  </w:style>
  <w:style w:type="character" w:customStyle="1" w:styleId="415">
    <w:name w:val="Знак Знак415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802C43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802C43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802C43"/>
    <w:rPr>
      <w:sz w:val="24"/>
    </w:rPr>
  </w:style>
  <w:style w:type="character" w:customStyle="1" w:styleId="515">
    <w:name w:val="Знак Знак515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802C43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802C43"/>
    <w:rPr>
      <w:sz w:val="16"/>
    </w:rPr>
  </w:style>
  <w:style w:type="character" w:customStyle="1" w:styleId="505">
    <w:name w:val="Знак Знак505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802C43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802C43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802C43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802C43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802C43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802C43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802C43"/>
    <w:rPr>
      <w:sz w:val="24"/>
    </w:rPr>
  </w:style>
  <w:style w:type="character" w:customStyle="1" w:styleId="780">
    <w:name w:val="Знак Знак78"/>
    <w:uiPriority w:val="99"/>
    <w:qFormat/>
    <w:rsid w:val="00802C43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802C43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802C43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802C43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802C43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802C43"/>
    <w:rPr>
      <w:b/>
      <w:sz w:val="28"/>
    </w:rPr>
  </w:style>
  <w:style w:type="character" w:customStyle="1" w:styleId="416">
    <w:name w:val="Знак Знак416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802C43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802C43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802C43"/>
    <w:rPr>
      <w:sz w:val="24"/>
    </w:rPr>
  </w:style>
  <w:style w:type="character" w:customStyle="1" w:styleId="516">
    <w:name w:val="Знак Знак516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802C43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802C43"/>
    <w:rPr>
      <w:sz w:val="16"/>
    </w:rPr>
  </w:style>
  <w:style w:type="character" w:customStyle="1" w:styleId="506">
    <w:name w:val="Знак Знак506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802C43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802C43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802C43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802C43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802C43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802C43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802C4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802C43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802C43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802C4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802C43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802C43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802C43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802C4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802C43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802C4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802C4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802C4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802C4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802C43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802C4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802C4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802C4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802C4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802C43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802C43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802C43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802C43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802C43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802C43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802C43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802C43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802C4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802C43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802C4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802C43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802C43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802C43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802C43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802C43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802C43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802C4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802C43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802C43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802C4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802C4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802C43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802C43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802C43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802C4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802C43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802C43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802C43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802C43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802C43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802C43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802C43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802C43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802C43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802C43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802C43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802C43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802C43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802C43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802C43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802C43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802C43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802C43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802C4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802C43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802C4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802C4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802C43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802C4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802C4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802C43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802C4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802C4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802C43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802C4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802C43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802C43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802C43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802C4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802C4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802C43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802C4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802C43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802C4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802C4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802C4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802C4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802C4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802C4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802C4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802C4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802C4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802C4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802C4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802C43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802C4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802C4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802C4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802C4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802C4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802C43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802C43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802C43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802C4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802C43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802C43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802C43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802C43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802C43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802C43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802C43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802C43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802C43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802C43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802C43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802C43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802C43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802C43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802C43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802C43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802C43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802C4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802C43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802C43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802C43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802C43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802C43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802C43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802C43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802C43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802C43"/>
    <w:rPr>
      <w:sz w:val="22"/>
    </w:rPr>
  </w:style>
  <w:style w:type="character" w:customStyle="1" w:styleId="useremail">
    <w:name w:val="useremail"/>
    <w:uiPriority w:val="99"/>
    <w:qFormat/>
    <w:rsid w:val="00802C43"/>
    <w:rPr>
      <w:b/>
      <w:color w:val="555555"/>
    </w:rPr>
  </w:style>
  <w:style w:type="character" w:customStyle="1" w:styleId="sel1">
    <w:name w:val="sel1"/>
    <w:basedOn w:val="a3"/>
    <w:uiPriority w:val="99"/>
    <w:qFormat/>
    <w:rsid w:val="00802C43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802C43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802C43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802C43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802C43"/>
    <w:rPr>
      <w:rFonts w:cs="Times New Roman"/>
    </w:rPr>
  </w:style>
  <w:style w:type="character" w:customStyle="1" w:styleId="at3">
    <w:name w:val="at3"/>
    <w:basedOn w:val="a3"/>
    <w:uiPriority w:val="99"/>
    <w:qFormat/>
    <w:rsid w:val="00802C43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802C43"/>
    <w:rPr>
      <w:rFonts w:cs="Times New Roman"/>
    </w:rPr>
  </w:style>
  <w:style w:type="character" w:customStyle="1" w:styleId="tooltipextranews">
    <w:name w:val="tooltip_extranews"/>
    <w:uiPriority w:val="99"/>
    <w:qFormat/>
    <w:rsid w:val="00802C43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802C43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802C43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802C43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802C43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802C43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802C43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802C43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802C43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802C4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802C43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802C43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802C43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802C43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802C43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802C43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802C43"/>
  </w:style>
  <w:style w:type="character" w:customStyle="1" w:styleId="WW-Absatz-Standardschriftart">
    <w:name w:val="WW-Absatz-Standardschriftart"/>
    <w:uiPriority w:val="99"/>
    <w:qFormat/>
    <w:rsid w:val="00802C43"/>
  </w:style>
  <w:style w:type="character" w:customStyle="1" w:styleId="FontStyle150">
    <w:name w:val="Font Style15"/>
    <w:basedOn w:val="1fff5"/>
    <w:uiPriority w:val="99"/>
    <w:qFormat/>
    <w:rsid w:val="00802C43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802C43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802C43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802C43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802C43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802C43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802C43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802C43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802C43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802C43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802C43"/>
    <w:rPr>
      <w:rFonts w:cs="Times New Roman"/>
    </w:rPr>
  </w:style>
  <w:style w:type="character" w:customStyle="1" w:styleId="mr1">
    <w:name w:val="mr1"/>
    <w:basedOn w:val="a3"/>
    <w:uiPriority w:val="99"/>
    <w:qFormat/>
    <w:rsid w:val="00802C43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802C43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802C43"/>
    <w:rPr>
      <w:rFonts w:cs="Times New Roman"/>
    </w:rPr>
  </w:style>
  <w:style w:type="character" w:customStyle="1" w:styleId="bod1">
    <w:name w:val="bod1"/>
    <w:basedOn w:val="a3"/>
    <w:uiPriority w:val="99"/>
    <w:qFormat/>
    <w:rsid w:val="00802C43"/>
    <w:rPr>
      <w:rFonts w:cs="Times New Roman"/>
    </w:rPr>
  </w:style>
  <w:style w:type="paragraph" w:customStyle="1" w:styleId="911">
    <w:name w:val="Знак91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802C43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802C43"/>
  </w:style>
  <w:style w:type="character" w:customStyle="1" w:styleId="contextualspellingandgrammarerror">
    <w:name w:val="contextualspellingandgrammarerror"/>
    <w:uiPriority w:val="99"/>
    <w:qFormat/>
    <w:rsid w:val="00802C43"/>
  </w:style>
  <w:style w:type="character" w:customStyle="1" w:styleId="normaltextrun1">
    <w:name w:val="normaltextrun1"/>
    <w:uiPriority w:val="99"/>
    <w:qFormat/>
    <w:rsid w:val="00802C43"/>
  </w:style>
  <w:style w:type="character" w:customStyle="1" w:styleId="eop">
    <w:name w:val="eop"/>
    <w:uiPriority w:val="99"/>
    <w:qFormat/>
    <w:rsid w:val="00802C43"/>
  </w:style>
  <w:style w:type="character" w:customStyle="1" w:styleId="NormalWebChar">
    <w:name w:val="Normal (Web) Char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802C43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802C43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802C43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802C43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802C43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802C4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802C43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802C4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802C43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802C43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802C43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802C43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802C43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802C43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802C43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802C43"/>
    <w:rPr>
      <w:b/>
      <w:sz w:val="28"/>
    </w:rPr>
  </w:style>
  <w:style w:type="character" w:customStyle="1" w:styleId="86">
    <w:name w:val="Знак Знак86"/>
    <w:uiPriority w:val="99"/>
    <w:rsid w:val="00802C43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802C4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802C43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802C43"/>
  </w:style>
  <w:style w:type="character" w:customStyle="1" w:styleId="2310">
    <w:name w:val="Знак Знак23 Знак1"/>
    <w:uiPriority w:val="99"/>
    <w:locked/>
    <w:rsid w:val="00802C43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802C43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802C43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802C43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802C43"/>
    <w:rPr>
      <w:sz w:val="24"/>
    </w:rPr>
  </w:style>
  <w:style w:type="character" w:customStyle="1" w:styleId="518">
    <w:name w:val="Знак Знак518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802C43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802C43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802C4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802C43"/>
    <w:rPr>
      <w:sz w:val="16"/>
    </w:rPr>
  </w:style>
  <w:style w:type="character" w:customStyle="1" w:styleId="508">
    <w:name w:val="Знак Знак508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802C43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802C43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802C43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802C4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802C43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802C4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802C43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802C43"/>
    <w:rPr>
      <w:color w:val="808080"/>
    </w:rPr>
  </w:style>
  <w:style w:type="character" w:customStyle="1" w:styleId="552">
    <w:name w:val="Знак Знак552"/>
    <w:uiPriority w:val="99"/>
    <w:qFormat/>
    <w:locked/>
    <w:rsid w:val="00802C43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802C4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802C43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802C43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802C43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802C43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802C43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802C43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802C4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802C4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802C4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802C4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802C4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802C43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802C43"/>
    <w:rPr>
      <w:b/>
      <w:sz w:val="28"/>
    </w:rPr>
  </w:style>
  <w:style w:type="character" w:customStyle="1" w:styleId="702">
    <w:name w:val="Знак Знак702"/>
    <w:uiPriority w:val="99"/>
    <w:qFormat/>
    <w:rsid w:val="00802C43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802C43"/>
    <w:rPr>
      <w:b/>
      <w:sz w:val="28"/>
    </w:rPr>
  </w:style>
  <w:style w:type="character" w:customStyle="1" w:styleId="682">
    <w:name w:val="Знак Знак682"/>
    <w:uiPriority w:val="99"/>
    <w:qFormat/>
    <w:rsid w:val="00802C43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802C43"/>
    <w:rPr>
      <w:b/>
    </w:rPr>
  </w:style>
  <w:style w:type="paragraph" w:customStyle="1" w:styleId="HTML21">
    <w:name w:val="Стандартный HTML2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802C4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802C43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802C43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802C43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802C4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802C43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802C4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802C43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802C43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802C43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802C43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802C43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802C43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802C43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802C43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802C43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802C43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802C4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802C43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802C43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802C43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802C43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802C43"/>
    <w:rPr>
      <w:sz w:val="24"/>
    </w:rPr>
  </w:style>
  <w:style w:type="character" w:customStyle="1" w:styleId="5170">
    <w:name w:val="Знак Знак517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802C43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802C43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802C43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802C43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802C43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802C43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802C4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802C43"/>
    <w:rPr>
      <w:sz w:val="16"/>
    </w:rPr>
  </w:style>
  <w:style w:type="character" w:customStyle="1" w:styleId="507">
    <w:name w:val="Знак Знак507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802C43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802C43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802C4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802C43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802C43"/>
    <w:rPr>
      <w:color w:val="808080"/>
    </w:rPr>
  </w:style>
  <w:style w:type="character" w:customStyle="1" w:styleId="5510">
    <w:name w:val="Знак Знак551"/>
    <w:uiPriority w:val="99"/>
    <w:qFormat/>
    <w:locked/>
    <w:rsid w:val="00802C43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802C4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802C43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802C43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802C43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802C43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802C43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802C43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802C4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802C4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802C4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802C4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802C4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802C43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802C43"/>
    <w:rPr>
      <w:b/>
      <w:sz w:val="28"/>
    </w:rPr>
  </w:style>
  <w:style w:type="character" w:customStyle="1" w:styleId="701">
    <w:name w:val="Знак Знак701"/>
    <w:uiPriority w:val="99"/>
    <w:qFormat/>
    <w:rsid w:val="00802C43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802C43"/>
    <w:rPr>
      <w:b/>
      <w:sz w:val="28"/>
    </w:rPr>
  </w:style>
  <w:style w:type="character" w:customStyle="1" w:styleId="6810">
    <w:name w:val="Знак Знак681"/>
    <w:uiPriority w:val="99"/>
    <w:qFormat/>
    <w:rsid w:val="00802C43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802C43"/>
    <w:rPr>
      <w:b/>
    </w:rPr>
  </w:style>
  <w:style w:type="paragraph" w:customStyle="1" w:styleId="HTML31">
    <w:name w:val="Стандартный HTML3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802C43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802C43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802C43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802C43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802C43"/>
    <w:rPr>
      <w:b/>
    </w:rPr>
  </w:style>
  <w:style w:type="character" w:customStyle="1" w:styleId="1115">
    <w:name w:val="Слабая ссылка111"/>
    <w:uiPriority w:val="99"/>
    <w:qFormat/>
    <w:rsid w:val="00802C43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802C43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802C43"/>
    <w:rPr>
      <w:b/>
      <w:smallCaps/>
      <w:spacing w:val="5"/>
    </w:rPr>
  </w:style>
  <w:style w:type="character" w:customStyle="1" w:styleId="3ff9">
    <w:name w:val="Замещающий текст3"/>
    <w:uiPriority w:val="99"/>
    <w:rsid w:val="00802C43"/>
    <w:rPr>
      <w:color w:val="808080"/>
    </w:rPr>
  </w:style>
  <w:style w:type="character" w:customStyle="1" w:styleId="1260">
    <w:name w:val="Знак1 Знак Знак26"/>
    <w:uiPriority w:val="99"/>
    <w:locked/>
    <w:rsid w:val="00802C43"/>
    <w:rPr>
      <w:sz w:val="24"/>
    </w:rPr>
  </w:style>
  <w:style w:type="character" w:customStyle="1" w:styleId="1272">
    <w:name w:val="Знак1 Знак Знак27"/>
    <w:uiPriority w:val="99"/>
    <w:locked/>
    <w:rsid w:val="00802C43"/>
    <w:rPr>
      <w:sz w:val="24"/>
    </w:rPr>
  </w:style>
  <w:style w:type="character" w:customStyle="1" w:styleId="7d">
    <w:name w:val="Без интервала Знак7"/>
    <w:uiPriority w:val="99"/>
    <w:locked/>
    <w:rsid w:val="00802C43"/>
    <w:rPr>
      <w:sz w:val="24"/>
      <w:lang w:eastAsia="en-US"/>
    </w:rPr>
  </w:style>
  <w:style w:type="character" w:customStyle="1" w:styleId="393">
    <w:name w:val="Знак Знак393"/>
    <w:uiPriority w:val="99"/>
    <w:rsid w:val="00802C43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802C43"/>
    <w:rPr>
      <w:b/>
      <w:sz w:val="28"/>
    </w:rPr>
  </w:style>
  <w:style w:type="character" w:customStyle="1" w:styleId="373">
    <w:name w:val="Знак Знак373"/>
    <w:uiPriority w:val="99"/>
    <w:rsid w:val="00802C43"/>
    <w:rPr>
      <w:b/>
      <w:i/>
      <w:sz w:val="26"/>
    </w:rPr>
  </w:style>
  <w:style w:type="character" w:customStyle="1" w:styleId="363">
    <w:name w:val="Знак Знак363"/>
    <w:uiPriority w:val="99"/>
    <w:rsid w:val="00802C43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802C43"/>
    <w:rPr>
      <w:sz w:val="24"/>
      <w:lang w:val="ru-RU" w:eastAsia="ru-RU"/>
    </w:rPr>
  </w:style>
  <w:style w:type="character" w:customStyle="1" w:styleId="3430">
    <w:name w:val="Знак Знак343"/>
    <w:uiPriority w:val="99"/>
    <w:rsid w:val="00802C43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802C43"/>
    <w:rPr>
      <w:sz w:val="16"/>
    </w:rPr>
  </w:style>
  <w:style w:type="character" w:customStyle="1" w:styleId="Heading122">
    <w:name w:val="Heading 12 Знак Знак2"/>
    <w:uiPriority w:val="99"/>
    <w:qFormat/>
    <w:rsid w:val="00802C43"/>
    <w:rPr>
      <w:rFonts w:ascii="Courier New" w:hAnsi="Courier New"/>
    </w:rPr>
  </w:style>
  <w:style w:type="character" w:customStyle="1" w:styleId="3140">
    <w:name w:val="Знак Знак314"/>
    <w:uiPriority w:val="99"/>
    <w:rsid w:val="00802C43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802C43"/>
    <w:rPr>
      <w:sz w:val="24"/>
    </w:rPr>
  </w:style>
  <w:style w:type="character" w:customStyle="1" w:styleId="293">
    <w:name w:val="Знак Знак293"/>
    <w:uiPriority w:val="99"/>
    <w:rsid w:val="00802C43"/>
    <w:rPr>
      <w:sz w:val="24"/>
    </w:rPr>
  </w:style>
  <w:style w:type="character" w:customStyle="1" w:styleId="7130">
    <w:name w:val="Знак Знак713"/>
    <w:uiPriority w:val="99"/>
    <w:rsid w:val="00802C43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802C4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802C43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802C43"/>
    <w:rPr>
      <w:rFonts w:ascii="Tahoma" w:hAnsi="Tahoma"/>
    </w:rPr>
  </w:style>
  <w:style w:type="character" w:customStyle="1" w:styleId="273">
    <w:name w:val="Знак Знак273"/>
    <w:uiPriority w:val="99"/>
    <w:qFormat/>
    <w:rsid w:val="00802C43"/>
    <w:rPr>
      <w:sz w:val="24"/>
    </w:rPr>
  </w:style>
  <w:style w:type="character" w:customStyle="1" w:styleId="1090">
    <w:name w:val="Знак Знак109"/>
    <w:uiPriority w:val="99"/>
    <w:locked/>
    <w:rsid w:val="00802C43"/>
    <w:rPr>
      <w:sz w:val="16"/>
      <w:lang w:val="ru-RU" w:eastAsia="ru-RU"/>
    </w:rPr>
  </w:style>
  <w:style w:type="character" w:customStyle="1" w:styleId="626">
    <w:name w:val="Знак Знак626"/>
    <w:uiPriority w:val="99"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802C43"/>
    <w:rPr>
      <w:sz w:val="24"/>
      <w:lang w:val="en-US"/>
    </w:rPr>
  </w:style>
  <w:style w:type="character" w:customStyle="1" w:styleId="1231">
    <w:name w:val="Знак Знак123"/>
    <w:uiPriority w:val="99"/>
    <w:rsid w:val="00802C43"/>
    <w:rPr>
      <w:sz w:val="16"/>
    </w:rPr>
  </w:style>
  <w:style w:type="character" w:customStyle="1" w:styleId="1350">
    <w:name w:val="Знак Знак135"/>
    <w:uiPriority w:val="99"/>
    <w:rsid w:val="00802C43"/>
    <w:rPr>
      <w:lang w:val="ru-RU" w:eastAsia="ru-RU"/>
    </w:rPr>
  </w:style>
  <w:style w:type="character" w:customStyle="1" w:styleId="16100">
    <w:name w:val="Знак Знак1610"/>
    <w:uiPriority w:val="99"/>
    <w:locked/>
    <w:rsid w:val="00802C43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802C43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802C43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802C43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802C43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802C43"/>
    <w:rPr>
      <w:rFonts w:ascii="Arial" w:hAnsi="Arial"/>
      <w:sz w:val="22"/>
    </w:rPr>
  </w:style>
  <w:style w:type="character" w:customStyle="1" w:styleId="199">
    <w:name w:val="Знак Знак199"/>
    <w:uiPriority w:val="99"/>
    <w:rsid w:val="00802C43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802C43"/>
    <w:rPr>
      <w:rFonts w:ascii="Courier New" w:hAnsi="Courier New"/>
    </w:rPr>
  </w:style>
  <w:style w:type="character" w:customStyle="1" w:styleId="179">
    <w:name w:val="Знак Знак179"/>
    <w:uiPriority w:val="99"/>
    <w:rsid w:val="00802C43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802C43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802C43"/>
    <w:rPr>
      <w:sz w:val="24"/>
    </w:rPr>
  </w:style>
  <w:style w:type="character" w:customStyle="1" w:styleId="5200">
    <w:name w:val="Знак Знак520"/>
    <w:uiPriority w:val="99"/>
    <w:rsid w:val="00802C43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802C43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802C43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802C43"/>
    <w:rPr>
      <w:b/>
      <w:sz w:val="28"/>
    </w:rPr>
  </w:style>
  <w:style w:type="character" w:customStyle="1" w:styleId="800">
    <w:name w:val="Знак Знак80"/>
    <w:uiPriority w:val="99"/>
    <w:rsid w:val="00802C43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802C43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802C43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802C4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802C43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802C43"/>
  </w:style>
  <w:style w:type="character" w:customStyle="1" w:styleId="2380">
    <w:name w:val="Знак Знак23 Знак8"/>
    <w:uiPriority w:val="99"/>
    <w:locked/>
    <w:rsid w:val="00802C43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802C43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802C43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802C43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802C43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802C43"/>
    <w:rPr>
      <w:sz w:val="24"/>
    </w:rPr>
  </w:style>
  <w:style w:type="character" w:customStyle="1" w:styleId="51100">
    <w:name w:val="Знак Знак5110"/>
    <w:uiPriority w:val="99"/>
    <w:locked/>
    <w:rsid w:val="00802C43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802C43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802C43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802C43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802C43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802C43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802C43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802C4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802C43"/>
    <w:rPr>
      <w:sz w:val="16"/>
    </w:rPr>
  </w:style>
  <w:style w:type="character" w:customStyle="1" w:styleId="509">
    <w:name w:val="Знак Знак509"/>
    <w:uiPriority w:val="99"/>
    <w:locked/>
    <w:rsid w:val="00802C43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802C43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802C43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802C4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802C43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802C43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802C4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802C43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802C43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802C43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802C43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802C43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802C43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802C43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802C43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802C43"/>
    <w:rPr>
      <w:lang w:val="ru-RU" w:eastAsia="ru-RU"/>
    </w:rPr>
  </w:style>
  <w:style w:type="character" w:customStyle="1" w:styleId="563">
    <w:name w:val="Знак Знак563"/>
    <w:uiPriority w:val="99"/>
    <w:locked/>
    <w:rsid w:val="00802C43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802C43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802C4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802C4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802C4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802C4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802C4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802C43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802C43"/>
    <w:rPr>
      <w:b/>
      <w:sz w:val="28"/>
    </w:rPr>
  </w:style>
  <w:style w:type="character" w:customStyle="1" w:styleId="703">
    <w:name w:val="Знак Знак703"/>
    <w:uiPriority w:val="99"/>
    <w:rsid w:val="00802C43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802C43"/>
    <w:rPr>
      <w:b/>
      <w:sz w:val="28"/>
    </w:rPr>
  </w:style>
  <w:style w:type="character" w:customStyle="1" w:styleId="683">
    <w:name w:val="Знак Знак683"/>
    <w:uiPriority w:val="99"/>
    <w:rsid w:val="00802C43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802C43"/>
  </w:style>
  <w:style w:type="character" w:customStyle="1" w:styleId="HeaderChar2">
    <w:name w:val="Header Char2"/>
    <w:uiPriority w:val="99"/>
    <w:locked/>
    <w:rsid w:val="00802C43"/>
    <w:rPr>
      <w:sz w:val="24"/>
    </w:rPr>
  </w:style>
  <w:style w:type="character" w:customStyle="1" w:styleId="FooterChar2">
    <w:name w:val="Footer Char2"/>
    <w:uiPriority w:val="99"/>
    <w:locked/>
    <w:rsid w:val="00802C43"/>
    <w:rPr>
      <w:sz w:val="24"/>
    </w:rPr>
  </w:style>
  <w:style w:type="character" w:customStyle="1" w:styleId="EndnoteTextChar2">
    <w:name w:val="Endnote Text Char2"/>
    <w:uiPriority w:val="99"/>
    <w:locked/>
    <w:rsid w:val="00802C43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802C43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802C43"/>
    <w:rPr>
      <w:sz w:val="24"/>
      <w:lang w:val="en-US"/>
    </w:rPr>
  </w:style>
  <w:style w:type="character" w:customStyle="1" w:styleId="SubtitleChar2">
    <w:name w:val="Subtitle Char2"/>
    <w:uiPriority w:val="99"/>
    <w:locked/>
    <w:rsid w:val="00802C43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802C43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802C43"/>
    <w:rPr>
      <w:sz w:val="24"/>
    </w:rPr>
  </w:style>
  <w:style w:type="character" w:customStyle="1" w:styleId="BodyTextIndent2Char2">
    <w:name w:val="Body Text Indent 2 Char2"/>
    <w:uiPriority w:val="99"/>
    <w:locked/>
    <w:rsid w:val="00802C43"/>
    <w:rPr>
      <w:sz w:val="24"/>
    </w:rPr>
  </w:style>
  <w:style w:type="character" w:customStyle="1" w:styleId="BodyTextIndent3Char2">
    <w:name w:val="Body Text Indent 3 Char2"/>
    <w:uiPriority w:val="99"/>
    <w:locked/>
    <w:rsid w:val="00802C43"/>
    <w:rPr>
      <w:sz w:val="16"/>
    </w:rPr>
  </w:style>
  <w:style w:type="character" w:customStyle="1" w:styleId="DocumentMapChar2">
    <w:name w:val="Document Map Char2"/>
    <w:uiPriority w:val="99"/>
    <w:locked/>
    <w:rsid w:val="00802C43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802C43"/>
    <w:rPr>
      <w:sz w:val="16"/>
    </w:rPr>
  </w:style>
  <w:style w:type="character" w:customStyle="1" w:styleId="BalloonTextChar2">
    <w:name w:val="Balloon Text Char2"/>
    <w:uiPriority w:val="99"/>
    <w:locked/>
    <w:rsid w:val="00802C43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802C43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802C43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802C43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802C43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802C43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802C43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802C43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802C43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802C43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802C43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802C43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802C4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802C43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802C43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802C4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802C4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802C43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802C43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802C43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802C43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802C43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802C43"/>
    <w:rPr>
      <w:i/>
      <w:color w:val="808080"/>
    </w:rPr>
  </w:style>
  <w:style w:type="character" w:customStyle="1" w:styleId="DefaultParagraphFont1">
    <w:name w:val="Default Paragraph Font1"/>
    <w:uiPriority w:val="99"/>
    <w:rsid w:val="00802C43"/>
  </w:style>
  <w:style w:type="character" w:customStyle="1" w:styleId="PlaceholderText1">
    <w:name w:val="Placeholder Text1"/>
    <w:uiPriority w:val="99"/>
    <w:rsid w:val="00802C43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802C43"/>
    <w:rPr>
      <w:b/>
    </w:rPr>
  </w:style>
  <w:style w:type="character" w:customStyle="1" w:styleId="1102">
    <w:name w:val="Знак Знак110"/>
    <w:uiPriority w:val="99"/>
    <w:qFormat/>
    <w:rsid w:val="00802C43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802C4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802C43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802C43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802C43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802C43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802C43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802C43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802C43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802C4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802C43"/>
  </w:style>
  <w:style w:type="paragraph" w:customStyle="1" w:styleId="3ffb">
    <w:name w:val="Подзаголовок3"/>
    <w:basedOn w:val="a2"/>
    <w:uiPriority w:val="99"/>
    <w:qFormat/>
    <w:rsid w:val="00802C43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802C43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802C43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802C43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802C43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802C43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802C43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802C43"/>
    <w:rPr>
      <w:sz w:val="16"/>
    </w:rPr>
  </w:style>
  <w:style w:type="character" w:customStyle="1" w:styleId="1211">
    <w:name w:val="Знак Знак121"/>
    <w:uiPriority w:val="99"/>
    <w:qFormat/>
    <w:locked/>
    <w:rsid w:val="00802C43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802C43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802C43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802C43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802C43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802C43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802C4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802C43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802C43"/>
    <w:rPr>
      <w:b/>
      <w:i/>
      <w:color w:val="4F81BD"/>
    </w:rPr>
  </w:style>
  <w:style w:type="character" w:customStyle="1" w:styleId="2fffb">
    <w:name w:val="Слабая ссылка2"/>
    <w:uiPriority w:val="99"/>
    <w:rsid w:val="00802C43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802C43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802C43"/>
    <w:rPr>
      <w:b/>
      <w:smallCaps/>
      <w:spacing w:val="5"/>
    </w:rPr>
  </w:style>
  <w:style w:type="character" w:customStyle="1" w:styleId="4fc">
    <w:name w:val="Замещающий текст4"/>
    <w:uiPriority w:val="99"/>
    <w:rsid w:val="00802C43"/>
    <w:rPr>
      <w:color w:val="808080"/>
    </w:rPr>
  </w:style>
  <w:style w:type="character" w:customStyle="1" w:styleId="Heading4Char1">
    <w:name w:val="Heading 4 Char1"/>
    <w:uiPriority w:val="99"/>
    <w:locked/>
    <w:rsid w:val="00802C43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802C43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802C43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802C43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802C43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802C43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802C43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802C43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802C43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802C43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802C43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802C43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802C43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802C43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802C43"/>
    <w:rPr>
      <w:rFonts w:cs="Times New Roman"/>
    </w:rPr>
  </w:style>
  <w:style w:type="paragraph" w:customStyle="1" w:styleId="10d">
    <w:name w:val="Обычный10"/>
    <w:uiPriority w:val="99"/>
    <w:qFormat/>
    <w:rsid w:val="00802C43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802C43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802C43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802C43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802C43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802C43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802C43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802C43"/>
    <w:rPr>
      <w:sz w:val="24"/>
    </w:rPr>
  </w:style>
  <w:style w:type="character" w:customStyle="1" w:styleId="624">
    <w:name w:val="Знак Знак624"/>
    <w:uiPriority w:val="99"/>
    <w:locked/>
    <w:rsid w:val="00802C43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802C43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802C4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802C43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802C43"/>
    <w:rPr>
      <w:b/>
    </w:rPr>
  </w:style>
  <w:style w:type="character" w:customStyle="1" w:styleId="affffffffff">
    <w:name w:val="текст Знак Знак"/>
    <w:uiPriority w:val="99"/>
    <w:qFormat/>
    <w:rsid w:val="00802C43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802C4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802C43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802C43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802C43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802C43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802C43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802C43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802C43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802C43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802C43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802C43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802C4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802C43"/>
    <w:rPr>
      <w:rFonts w:cs="Times New Roman"/>
    </w:rPr>
  </w:style>
  <w:style w:type="character" w:customStyle="1" w:styleId="ft1067">
    <w:name w:val="ft1067"/>
    <w:basedOn w:val="a3"/>
    <w:uiPriority w:val="99"/>
    <w:qFormat/>
    <w:rsid w:val="00802C43"/>
    <w:rPr>
      <w:rFonts w:cs="Times New Roman"/>
    </w:rPr>
  </w:style>
  <w:style w:type="character" w:customStyle="1" w:styleId="ft1144">
    <w:name w:val="ft1144"/>
    <w:basedOn w:val="a3"/>
    <w:uiPriority w:val="99"/>
    <w:qFormat/>
    <w:rsid w:val="00802C43"/>
    <w:rPr>
      <w:rFonts w:cs="Times New Roman"/>
    </w:rPr>
  </w:style>
  <w:style w:type="character" w:customStyle="1" w:styleId="ft1207">
    <w:name w:val="ft1207"/>
    <w:basedOn w:val="a3"/>
    <w:uiPriority w:val="99"/>
    <w:qFormat/>
    <w:rsid w:val="00802C43"/>
    <w:rPr>
      <w:rFonts w:cs="Times New Roman"/>
    </w:rPr>
  </w:style>
  <w:style w:type="character" w:customStyle="1" w:styleId="ft1213">
    <w:name w:val="ft1213"/>
    <w:basedOn w:val="a3"/>
    <w:uiPriority w:val="99"/>
    <w:qFormat/>
    <w:rsid w:val="00802C43"/>
    <w:rPr>
      <w:rFonts w:cs="Times New Roman"/>
    </w:rPr>
  </w:style>
  <w:style w:type="character" w:customStyle="1" w:styleId="ft1214">
    <w:name w:val="ft1214"/>
    <w:basedOn w:val="a3"/>
    <w:uiPriority w:val="99"/>
    <w:qFormat/>
    <w:rsid w:val="00802C43"/>
    <w:rPr>
      <w:rFonts w:cs="Times New Roman"/>
    </w:rPr>
  </w:style>
  <w:style w:type="character" w:customStyle="1" w:styleId="ft1289">
    <w:name w:val="ft1289"/>
    <w:basedOn w:val="a3"/>
    <w:uiPriority w:val="99"/>
    <w:qFormat/>
    <w:rsid w:val="00802C43"/>
    <w:rPr>
      <w:rFonts w:cs="Times New Roman"/>
    </w:rPr>
  </w:style>
  <w:style w:type="character" w:customStyle="1" w:styleId="ft1311">
    <w:name w:val="ft1311"/>
    <w:basedOn w:val="a3"/>
    <w:uiPriority w:val="99"/>
    <w:qFormat/>
    <w:rsid w:val="00802C43"/>
    <w:rPr>
      <w:rFonts w:cs="Times New Roman"/>
    </w:rPr>
  </w:style>
  <w:style w:type="character" w:customStyle="1" w:styleId="ft3008">
    <w:name w:val="ft3008"/>
    <w:basedOn w:val="a3"/>
    <w:uiPriority w:val="99"/>
    <w:qFormat/>
    <w:rsid w:val="00802C43"/>
    <w:rPr>
      <w:rFonts w:cs="Times New Roman"/>
    </w:rPr>
  </w:style>
  <w:style w:type="character" w:customStyle="1" w:styleId="ft3181">
    <w:name w:val="ft3181"/>
    <w:basedOn w:val="a3"/>
    <w:uiPriority w:val="99"/>
    <w:qFormat/>
    <w:rsid w:val="00802C43"/>
    <w:rPr>
      <w:rFonts w:cs="Times New Roman"/>
    </w:rPr>
  </w:style>
  <w:style w:type="character" w:customStyle="1" w:styleId="ft722">
    <w:name w:val="ft722"/>
    <w:basedOn w:val="a3"/>
    <w:uiPriority w:val="99"/>
    <w:qFormat/>
    <w:rsid w:val="00802C43"/>
    <w:rPr>
      <w:rFonts w:cs="Times New Roman"/>
    </w:rPr>
  </w:style>
  <w:style w:type="character" w:customStyle="1" w:styleId="ft728">
    <w:name w:val="ft728"/>
    <w:basedOn w:val="a3"/>
    <w:uiPriority w:val="99"/>
    <w:qFormat/>
    <w:rsid w:val="00802C43"/>
    <w:rPr>
      <w:rFonts w:cs="Times New Roman"/>
    </w:rPr>
  </w:style>
  <w:style w:type="character" w:customStyle="1" w:styleId="ft730">
    <w:name w:val="ft730"/>
    <w:basedOn w:val="a3"/>
    <w:uiPriority w:val="99"/>
    <w:qFormat/>
    <w:rsid w:val="00802C43"/>
    <w:rPr>
      <w:rFonts w:cs="Times New Roman"/>
    </w:rPr>
  </w:style>
  <w:style w:type="character" w:customStyle="1" w:styleId="ft72">
    <w:name w:val="ft72"/>
    <w:basedOn w:val="a3"/>
    <w:uiPriority w:val="99"/>
    <w:qFormat/>
    <w:rsid w:val="00802C43"/>
    <w:rPr>
      <w:rFonts w:cs="Times New Roman"/>
    </w:rPr>
  </w:style>
  <w:style w:type="character" w:customStyle="1" w:styleId="ft731">
    <w:name w:val="ft731"/>
    <w:basedOn w:val="a3"/>
    <w:uiPriority w:val="99"/>
    <w:qFormat/>
    <w:rsid w:val="00802C43"/>
    <w:rPr>
      <w:rFonts w:cs="Times New Roman"/>
    </w:rPr>
  </w:style>
  <w:style w:type="character" w:customStyle="1" w:styleId="ft732">
    <w:name w:val="ft732"/>
    <w:basedOn w:val="a3"/>
    <w:uiPriority w:val="99"/>
    <w:qFormat/>
    <w:rsid w:val="00802C43"/>
    <w:rPr>
      <w:rFonts w:cs="Times New Roman"/>
    </w:rPr>
  </w:style>
  <w:style w:type="character" w:customStyle="1" w:styleId="ft735">
    <w:name w:val="ft735"/>
    <w:basedOn w:val="a3"/>
    <w:uiPriority w:val="99"/>
    <w:qFormat/>
    <w:rsid w:val="00802C43"/>
    <w:rPr>
      <w:rFonts w:cs="Times New Roman"/>
    </w:rPr>
  </w:style>
  <w:style w:type="character" w:customStyle="1" w:styleId="ft738">
    <w:name w:val="ft738"/>
    <w:basedOn w:val="a3"/>
    <w:uiPriority w:val="99"/>
    <w:qFormat/>
    <w:rsid w:val="00802C43"/>
    <w:rPr>
      <w:rFonts w:cs="Times New Roman"/>
    </w:rPr>
  </w:style>
  <w:style w:type="character" w:customStyle="1" w:styleId="ft747">
    <w:name w:val="ft747"/>
    <w:basedOn w:val="a3"/>
    <w:uiPriority w:val="99"/>
    <w:qFormat/>
    <w:rsid w:val="00802C43"/>
    <w:rPr>
      <w:rFonts w:cs="Times New Roman"/>
    </w:rPr>
  </w:style>
  <w:style w:type="character" w:customStyle="1" w:styleId="ft758">
    <w:name w:val="ft758"/>
    <w:basedOn w:val="a3"/>
    <w:uiPriority w:val="99"/>
    <w:qFormat/>
    <w:rsid w:val="00802C43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802C43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802C43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802C43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802C43"/>
    <w:rPr>
      <w:rFonts w:cs="Times New Roman"/>
    </w:rPr>
  </w:style>
  <w:style w:type="character" w:customStyle="1" w:styleId="ft2109">
    <w:name w:val="ft2109"/>
    <w:basedOn w:val="a3"/>
    <w:uiPriority w:val="99"/>
    <w:qFormat/>
    <w:rsid w:val="00802C43"/>
    <w:rPr>
      <w:rFonts w:cs="Times New Roman"/>
    </w:rPr>
  </w:style>
  <w:style w:type="character" w:customStyle="1" w:styleId="ft2121">
    <w:name w:val="ft2121"/>
    <w:basedOn w:val="a3"/>
    <w:uiPriority w:val="99"/>
    <w:qFormat/>
    <w:rsid w:val="00802C43"/>
    <w:rPr>
      <w:rFonts w:cs="Times New Roman"/>
    </w:rPr>
  </w:style>
  <w:style w:type="character" w:customStyle="1" w:styleId="ft2130">
    <w:name w:val="ft2130"/>
    <w:basedOn w:val="a3"/>
    <w:uiPriority w:val="99"/>
    <w:qFormat/>
    <w:rsid w:val="00802C43"/>
    <w:rPr>
      <w:rFonts w:cs="Times New Roman"/>
    </w:rPr>
  </w:style>
  <w:style w:type="character" w:customStyle="1" w:styleId="ft24421">
    <w:name w:val="ft24421"/>
    <w:uiPriority w:val="99"/>
    <w:qFormat/>
    <w:rsid w:val="00802C43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802C43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802C4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802C43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802C43"/>
    <w:rPr>
      <w:rFonts w:cs="Times New Roman"/>
    </w:rPr>
  </w:style>
  <w:style w:type="character" w:customStyle="1" w:styleId="rvts15">
    <w:name w:val="rvts15"/>
    <w:basedOn w:val="a3"/>
    <w:uiPriority w:val="99"/>
    <w:qFormat/>
    <w:rsid w:val="00802C43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802C4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802C4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802C4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802C43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802C43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802C43"/>
    <w:rPr>
      <w:rFonts w:cs="Times New Roman"/>
    </w:rPr>
  </w:style>
  <w:style w:type="character" w:customStyle="1" w:styleId="ft404">
    <w:name w:val="ft404"/>
    <w:basedOn w:val="a3"/>
    <w:uiPriority w:val="99"/>
    <w:qFormat/>
    <w:rsid w:val="00802C43"/>
    <w:rPr>
      <w:rFonts w:cs="Times New Roman"/>
    </w:rPr>
  </w:style>
  <w:style w:type="character" w:customStyle="1" w:styleId="ft2">
    <w:name w:val="ft2"/>
    <w:basedOn w:val="a3"/>
    <w:uiPriority w:val="99"/>
    <w:qFormat/>
    <w:rsid w:val="00802C43"/>
    <w:rPr>
      <w:rFonts w:cs="Times New Roman"/>
    </w:rPr>
  </w:style>
  <w:style w:type="character" w:customStyle="1" w:styleId="ft405">
    <w:name w:val="ft405"/>
    <w:basedOn w:val="a3"/>
    <w:uiPriority w:val="99"/>
    <w:qFormat/>
    <w:rsid w:val="00802C43"/>
    <w:rPr>
      <w:rFonts w:cs="Times New Roman"/>
    </w:rPr>
  </w:style>
  <w:style w:type="character" w:customStyle="1" w:styleId="ft407">
    <w:name w:val="ft407"/>
    <w:basedOn w:val="a3"/>
    <w:uiPriority w:val="99"/>
    <w:qFormat/>
    <w:rsid w:val="00802C43"/>
    <w:rPr>
      <w:rFonts w:cs="Times New Roman"/>
    </w:rPr>
  </w:style>
  <w:style w:type="character" w:customStyle="1" w:styleId="ft411">
    <w:name w:val="ft411"/>
    <w:basedOn w:val="a3"/>
    <w:uiPriority w:val="99"/>
    <w:qFormat/>
    <w:rsid w:val="00802C43"/>
    <w:rPr>
      <w:rFonts w:cs="Times New Roman"/>
    </w:rPr>
  </w:style>
  <w:style w:type="character" w:customStyle="1" w:styleId="ft416">
    <w:name w:val="ft416"/>
    <w:basedOn w:val="a3"/>
    <w:uiPriority w:val="99"/>
    <w:qFormat/>
    <w:rsid w:val="00802C43"/>
    <w:rPr>
      <w:rFonts w:cs="Times New Roman"/>
    </w:rPr>
  </w:style>
  <w:style w:type="character" w:customStyle="1" w:styleId="ft438">
    <w:name w:val="ft438"/>
    <w:basedOn w:val="a3"/>
    <w:uiPriority w:val="99"/>
    <w:qFormat/>
    <w:rsid w:val="00802C43"/>
    <w:rPr>
      <w:rFonts w:cs="Times New Roman"/>
    </w:rPr>
  </w:style>
  <w:style w:type="character" w:customStyle="1" w:styleId="ft461">
    <w:name w:val="ft461"/>
    <w:basedOn w:val="a3"/>
    <w:uiPriority w:val="99"/>
    <w:qFormat/>
    <w:rsid w:val="00802C43"/>
    <w:rPr>
      <w:rFonts w:cs="Times New Roman"/>
    </w:rPr>
  </w:style>
  <w:style w:type="character" w:customStyle="1" w:styleId="ft485">
    <w:name w:val="ft485"/>
    <w:basedOn w:val="a3"/>
    <w:uiPriority w:val="99"/>
    <w:qFormat/>
    <w:rsid w:val="00802C43"/>
    <w:rPr>
      <w:rFonts w:cs="Times New Roman"/>
    </w:rPr>
  </w:style>
  <w:style w:type="character" w:customStyle="1" w:styleId="ft507">
    <w:name w:val="ft507"/>
    <w:basedOn w:val="a3"/>
    <w:uiPriority w:val="99"/>
    <w:qFormat/>
    <w:rsid w:val="00802C43"/>
    <w:rPr>
      <w:rFonts w:cs="Times New Roman"/>
    </w:rPr>
  </w:style>
  <w:style w:type="character" w:customStyle="1" w:styleId="ft464">
    <w:name w:val="ft464"/>
    <w:basedOn w:val="a3"/>
    <w:uiPriority w:val="99"/>
    <w:qFormat/>
    <w:rsid w:val="00802C43"/>
    <w:rPr>
      <w:rFonts w:cs="Times New Roman"/>
    </w:rPr>
  </w:style>
  <w:style w:type="character" w:customStyle="1" w:styleId="ft515">
    <w:name w:val="ft515"/>
    <w:basedOn w:val="a3"/>
    <w:uiPriority w:val="99"/>
    <w:qFormat/>
    <w:rsid w:val="00802C43"/>
    <w:rPr>
      <w:rFonts w:cs="Times New Roman"/>
    </w:rPr>
  </w:style>
  <w:style w:type="character" w:customStyle="1" w:styleId="ft518">
    <w:name w:val="ft518"/>
    <w:basedOn w:val="a3"/>
    <w:uiPriority w:val="99"/>
    <w:qFormat/>
    <w:rsid w:val="00802C43"/>
    <w:rPr>
      <w:rFonts w:cs="Times New Roman"/>
    </w:rPr>
  </w:style>
  <w:style w:type="character" w:customStyle="1" w:styleId="ft521">
    <w:name w:val="ft521"/>
    <w:basedOn w:val="a3"/>
    <w:uiPriority w:val="99"/>
    <w:qFormat/>
    <w:rsid w:val="00802C43"/>
    <w:rPr>
      <w:rFonts w:cs="Times New Roman"/>
    </w:rPr>
  </w:style>
  <w:style w:type="character" w:customStyle="1" w:styleId="ft525">
    <w:name w:val="ft525"/>
    <w:basedOn w:val="a3"/>
    <w:uiPriority w:val="99"/>
    <w:qFormat/>
    <w:rsid w:val="00802C43"/>
    <w:rPr>
      <w:rFonts w:cs="Times New Roman"/>
    </w:rPr>
  </w:style>
  <w:style w:type="character" w:customStyle="1" w:styleId="ft549">
    <w:name w:val="ft549"/>
    <w:basedOn w:val="a3"/>
    <w:uiPriority w:val="99"/>
    <w:qFormat/>
    <w:rsid w:val="00802C43"/>
    <w:rPr>
      <w:rFonts w:cs="Times New Roman"/>
    </w:rPr>
  </w:style>
  <w:style w:type="character" w:customStyle="1" w:styleId="ft554">
    <w:name w:val="ft554"/>
    <w:basedOn w:val="a3"/>
    <w:uiPriority w:val="99"/>
    <w:qFormat/>
    <w:rsid w:val="00802C43"/>
    <w:rPr>
      <w:rFonts w:cs="Times New Roman"/>
    </w:rPr>
  </w:style>
  <w:style w:type="character" w:customStyle="1" w:styleId="ft557">
    <w:name w:val="ft557"/>
    <w:basedOn w:val="a3"/>
    <w:uiPriority w:val="99"/>
    <w:qFormat/>
    <w:rsid w:val="00802C43"/>
    <w:rPr>
      <w:rFonts w:cs="Times New Roman"/>
    </w:rPr>
  </w:style>
  <w:style w:type="character" w:customStyle="1" w:styleId="ft561">
    <w:name w:val="ft561"/>
    <w:basedOn w:val="a3"/>
    <w:uiPriority w:val="99"/>
    <w:qFormat/>
    <w:rsid w:val="00802C43"/>
    <w:rPr>
      <w:rFonts w:cs="Times New Roman"/>
    </w:rPr>
  </w:style>
  <w:style w:type="character" w:customStyle="1" w:styleId="ft565">
    <w:name w:val="ft565"/>
    <w:basedOn w:val="a3"/>
    <w:uiPriority w:val="99"/>
    <w:qFormat/>
    <w:rsid w:val="00802C43"/>
    <w:rPr>
      <w:rFonts w:cs="Times New Roman"/>
    </w:rPr>
  </w:style>
  <w:style w:type="character" w:customStyle="1" w:styleId="ft570">
    <w:name w:val="ft570"/>
    <w:basedOn w:val="a3"/>
    <w:uiPriority w:val="99"/>
    <w:qFormat/>
    <w:rsid w:val="00802C43"/>
    <w:rPr>
      <w:rFonts w:cs="Times New Roman"/>
    </w:rPr>
  </w:style>
  <w:style w:type="character" w:customStyle="1" w:styleId="ft594">
    <w:name w:val="ft594"/>
    <w:basedOn w:val="a3"/>
    <w:uiPriority w:val="99"/>
    <w:qFormat/>
    <w:rsid w:val="00802C43"/>
    <w:rPr>
      <w:rFonts w:cs="Times New Roman"/>
    </w:rPr>
  </w:style>
  <w:style w:type="character" w:customStyle="1" w:styleId="ft600">
    <w:name w:val="ft600"/>
    <w:basedOn w:val="a3"/>
    <w:uiPriority w:val="99"/>
    <w:qFormat/>
    <w:rsid w:val="00802C43"/>
    <w:rPr>
      <w:rFonts w:cs="Times New Roman"/>
    </w:rPr>
  </w:style>
  <w:style w:type="character" w:customStyle="1" w:styleId="ft625">
    <w:name w:val="ft625"/>
    <w:basedOn w:val="a3"/>
    <w:uiPriority w:val="99"/>
    <w:qFormat/>
    <w:rsid w:val="00802C43"/>
    <w:rPr>
      <w:rFonts w:cs="Times New Roman"/>
    </w:rPr>
  </w:style>
  <w:style w:type="character" w:customStyle="1" w:styleId="ft646">
    <w:name w:val="ft646"/>
    <w:basedOn w:val="a3"/>
    <w:uiPriority w:val="99"/>
    <w:qFormat/>
    <w:rsid w:val="00802C43"/>
    <w:rPr>
      <w:rFonts w:cs="Times New Roman"/>
    </w:rPr>
  </w:style>
  <w:style w:type="character" w:customStyle="1" w:styleId="ft648">
    <w:name w:val="ft648"/>
    <w:basedOn w:val="a3"/>
    <w:uiPriority w:val="99"/>
    <w:qFormat/>
    <w:rsid w:val="00802C43"/>
    <w:rPr>
      <w:rFonts w:cs="Times New Roman"/>
    </w:rPr>
  </w:style>
  <w:style w:type="character" w:customStyle="1" w:styleId="ft650">
    <w:name w:val="ft650"/>
    <w:basedOn w:val="a3"/>
    <w:uiPriority w:val="99"/>
    <w:qFormat/>
    <w:rsid w:val="00802C43"/>
    <w:rPr>
      <w:rFonts w:cs="Times New Roman"/>
    </w:rPr>
  </w:style>
  <w:style w:type="character" w:customStyle="1" w:styleId="ft651">
    <w:name w:val="ft651"/>
    <w:basedOn w:val="a3"/>
    <w:uiPriority w:val="99"/>
    <w:qFormat/>
    <w:rsid w:val="00802C43"/>
    <w:rPr>
      <w:rFonts w:cs="Times New Roman"/>
    </w:rPr>
  </w:style>
  <w:style w:type="character" w:customStyle="1" w:styleId="ft654">
    <w:name w:val="ft654"/>
    <w:basedOn w:val="a3"/>
    <w:uiPriority w:val="99"/>
    <w:qFormat/>
    <w:rsid w:val="00802C43"/>
    <w:rPr>
      <w:rFonts w:cs="Times New Roman"/>
    </w:rPr>
  </w:style>
  <w:style w:type="character" w:customStyle="1" w:styleId="ft655">
    <w:name w:val="ft655"/>
    <w:basedOn w:val="a3"/>
    <w:uiPriority w:val="99"/>
    <w:qFormat/>
    <w:rsid w:val="00802C43"/>
    <w:rPr>
      <w:rFonts w:cs="Times New Roman"/>
    </w:rPr>
  </w:style>
  <w:style w:type="character" w:customStyle="1" w:styleId="ft674">
    <w:name w:val="ft674"/>
    <w:basedOn w:val="a3"/>
    <w:uiPriority w:val="99"/>
    <w:qFormat/>
    <w:rsid w:val="00802C43"/>
    <w:rPr>
      <w:rFonts w:cs="Times New Roman"/>
    </w:rPr>
  </w:style>
  <w:style w:type="character" w:customStyle="1" w:styleId="ft698">
    <w:name w:val="ft698"/>
    <w:basedOn w:val="a3"/>
    <w:uiPriority w:val="99"/>
    <w:qFormat/>
    <w:rsid w:val="00802C43"/>
    <w:rPr>
      <w:rFonts w:cs="Times New Roman"/>
    </w:rPr>
  </w:style>
  <w:style w:type="character" w:customStyle="1" w:styleId="ft709">
    <w:name w:val="ft709"/>
    <w:basedOn w:val="a3"/>
    <w:uiPriority w:val="99"/>
    <w:qFormat/>
    <w:rsid w:val="00802C43"/>
    <w:rPr>
      <w:rFonts w:cs="Times New Roman"/>
    </w:rPr>
  </w:style>
  <w:style w:type="character" w:customStyle="1" w:styleId="ft723">
    <w:name w:val="ft723"/>
    <w:basedOn w:val="a3"/>
    <w:uiPriority w:val="99"/>
    <w:qFormat/>
    <w:rsid w:val="00802C43"/>
    <w:rPr>
      <w:rFonts w:cs="Times New Roman"/>
    </w:rPr>
  </w:style>
  <w:style w:type="character" w:customStyle="1" w:styleId="ft746">
    <w:name w:val="ft746"/>
    <w:basedOn w:val="a3"/>
    <w:uiPriority w:val="99"/>
    <w:qFormat/>
    <w:rsid w:val="00802C43"/>
    <w:rPr>
      <w:rFonts w:cs="Times New Roman"/>
    </w:rPr>
  </w:style>
  <w:style w:type="character" w:customStyle="1" w:styleId="ft770">
    <w:name w:val="ft770"/>
    <w:basedOn w:val="a3"/>
    <w:uiPriority w:val="99"/>
    <w:qFormat/>
    <w:rsid w:val="00802C43"/>
    <w:rPr>
      <w:rFonts w:cs="Times New Roman"/>
    </w:rPr>
  </w:style>
  <w:style w:type="character" w:customStyle="1" w:styleId="ft772">
    <w:name w:val="ft772"/>
    <w:basedOn w:val="a3"/>
    <w:uiPriority w:val="99"/>
    <w:qFormat/>
    <w:rsid w:val="00802C43"/>
    <w:rPr>
      <w:rFonts w:cs="Times New Roman"/>
    </w:rPr>
  </w:style>
  <w:style w:type="character" w:customStyle="1" w:styleId="ft774">
    <w:name w:val="ft774"/>
    <w:basedOn w:val="a3"/>
    <w:uiPriority w:val="99"/>
    <w:qFormat/>
    <w:rsid w:val="00802C43"/>
    <w:rPr>
      <w:rFonts w:cs="Times New Roman"/>
    </w:rPr>
  </w:style>
  <w:style w:type="character" w:customStyle="1" w:styleId="ft777">
    <w:name w:val="ft777"/>
    <w:basedOn w:val="a3"/>
    <w:uiPriority w:val="99"/>
    <w:qFormat/>
    <w:rsid w:val="00802C43"/>
    <w:rPr>
      <w:rFonts w:cs="Times New Roman"/>
    </w:rPr>
  </w:style>
  <w:style w:type="character" w:customStyle="1" w:styleId="ft778">
    <w:name w:val="ft778"/>
    <w:basedOn w:val="a3"/>
    <w:uiPriority w:val="99"/>
    <w:qFormat/>
    <w:rsid w:val="00802C43"/>
    <w:rPr>
      <w:rFonts w:cs="Times New Roman"/>
    </w:rPr>
  </w:style>
  <w:style w:type="character" w:customStyle="1" w:styleId="ft780">
    <w:name w:val="ft780"/>
    <w:basedOn w:val="a3"/>
    <w:uiPriority w:val="99"/>
    <w:qFormat/>
    <w:rsid w:val="00802C43"/>
    <w:rPr>
      <w:rFonts w:cs="Times New Roman"/>
    </w:rPr>
  </w:style>
  <w:style w:type="character" w:customStyle="1" w:styleId="ft794">
    <w:name w:val="ft794"/>
    <w:basedOn w:val="a3"/>
    <w:uiPriority w:val="99"/>
    <w:qFormat/>
    <w:rsid w:val="00802C43"/>
    <w:rPr>
      <w:rFonts w:cs="Times New Roman"/>
    </w:rPr>
  </w:style>
  <w:style w:type="character" w:customStyle="1" w:styleId="ft813">
    <w:name w:val="ft813"/>
    <w:basedOn w:val="a3"/>
    <w:uiPriority w:val="99"/>
    <w:qFormat/>
    <w:rsid w:val="00802C43"/>
    <w:rPr>
      <w:rFonts w:cs="Times New Roman"/>
    </w:rPr>
  </w:style>
  <w:style w:type="character" w:customStyle="1" w:styleId="ft845">
    <w:name w:val="ft845"/>
    <w:basedOn w:val="a3"/>
    <w:uiPriority w:val="99"/>
    <w:qFormat/>
    <w:rsid w:val="00802C43"/>
    <w:rPr>
      <w:rFonts w:cs="Times New Roman"/>
    </w:rPr>
  </w:style>
  <w:style w:type="character" w:customStyle="1" w:styleId="ft846">
    <w:name w:val="ft846"/>
    <w:basedOn w:val="a3"/>
    <w:uiPriority w:val="99"/>
    <w:qFormat/>
    <w:rsid w:val="00802C43"/>
    <w:rPr>
      <w:rFonts w:cs="Times New Roman"/>
    </w:rPr>
  </w:style>
  <w:style w:type="character" w:customStyle="1" w:styleId="ft869">
    <w:name w:val="ft869"/>
    <w:basedOn w:val="a3"/>
    <w:uiPriority w:val="99"/>
    <w:qFormat/>
    <w:rsid w:val="00802C43"/>
    <w:rPr>
      <w:rFonts w:cs="Times New Roman"/>
    </w:rPr>
  </w:style>
  <w:style w:type="character" w:customStyle="1" w:styleId="ft345">
    <w:name w:val="ft345"/>
    <w:basedOn w:val="a3"/>
    <w:uiPriority w:val="99"/>
    <w:qFormat/>
    <w:rsid w:val="00802C43"/>
    <w:rPr>
      <w:rFonts w:cs="Times New Roman"/>
    </w:rPr>
  </w:style>
  <w:style w:type="character" w:customStyle="1" w:styleId="ft348">
    <w:name w:val="ft348"/>
    <w:basedOn w:val="a3"/>
    <w:uiPriority w:val="99"/>
    <w:qFormat/>
    <w:rsid w:val="00802C43"/>
    <w:rPr>
      <w:rFonts w:cs="Times New Roman"/>
    </w:rPr>
  </w:style>
  <w:style w:type="character" w:customStyle="1" w:styleId="ft350">
    <w:name w:val="ft350"/>
    <w:basedOn w:val="a3"/>
    <w:uiPriority w:val="99"/>
    <w:qFormat/>
    <w:rsid w:val="00802C43"/>
    <w:rPr>
      <w:rFonts w:cs="Times New Roman"/>
    </w:rPr>
  </w:style>
  <w:style w:type="character" w:customStyle="1" w:styleId="ft351">
    <w:name w:val="ft351"/>
    <w:basedOn w:val="a3"/>
    <w:uiPriority w:val="99"/>
    <w:qFormat/>
    <w:rsid w:val="00802C43"/>
    <w:rPr>
      <w:rFonts w:cs="Times New Roman"/>
    </w:rPr>
  </w:style>
  <w:style w:type="character" w:customStyle="1" w:styleId="ft353">
    <w:name w:val="ft353"/>
    <w:basedOn w:val="a3"/>
    <w:uiPriority w:val="99"/>
    <w:qFormat/>
    <w:rsid w:val="00802C43"/>
    <w:rPr>
      <w:rFonts w:cs="Times New Roman"/>
    </w:rPr>
  </w:style>
  <w:style w:type="character" w:customStyle="1" w:styleId="ft355">
    <w:name w:val="ft355"/>
    <w:basedOn w:val="a3"/>
    <w:uiPriority w:val="99"/>
    <w:qFormat/>
    <w:rsid w:val="00802C43"/>
    <w:rPr>
      <w:rFonts w:cs="Times New Roman"/>
    </w:rPr>
  </w:style>
  <w:style w:type="character" w:customStyle="1" w:styleId="ft372">
    <w:name w:val="ft372"/>
    <w:basedOn w:val="a3"/>
    <w:uiPriority w:val="99"/>
    <w:qFormat/>
    <w:rsid w:val="00802C43"/>
    <w:rPr>
      <w:rFonts w:cs="Times New Roman"/>
    </w:rPr>
  </w:style>
  <w:style w:type="character" w:customStyle="1" w:styleId="ft219">
    <w:name w:val="ft219"/>
    <w:basedOn w:val="a3"/>
    <w:uiPriority w:val="99"/>
    <w:qFormat/>
    <w:rsid w:val="00802C43"/>
    <w:rPr>
      <w:rFonts w:cs="Times New Roman"/>
    </w:rPr>
  </w:style>
  <w:style w:type="character" w:customStyle="1" w:styleId="ft255">
    <w:name w:val="ft255"/>
    <w:basedOn w:val="a3"/>
    <w:uiPriority w:val="99"/>
    <w:qFormat/>
    <w:rsid w:val="00802C43"/>
    <w:rPr>
      <w:rFonts w:cs="Times New Roman"/>
    </w:rPr>
  </w:style>
  <w:style w:type="character" w:customStyle="1" w:styleId="ft264">
    <w:name w:val="ft264"/>
    <w:basedOn w:val="a3"/>
    <w:uiPriority w:val="99"/>
    <w:qFormat/>
    <w:rsid w:val="00802C43"/>
    <w:rPr>
      <w:rFonts w:cs="Times New Roman"/>
    </w:rPr>
  </w:style>
  <w:style w:type="character" w:customStyle="1" w:styleId="ft269">
    <w:name w:val="ft269"/>
    <w:basedOn w:val="a3"/>
    <w:uiPriority w:val="99"/>
    <w:qFormat/>
    <w:rsid w:val="00802C43"/>
    <w:rPr>
      <w:rFonts w:cs="Times New Roman"/>
    </w:rPr>
  </w:style>
  <w:style w:type="character" w:customStyle="1" w:styleId="ft292">
    <w:name w:val="ft292"/>
    <w:basedOn w:val="a3"/>
    <w:uiPriority w:val="99"/>
    <w:qFormat/>
    <w:rsid w:val="00802C43"/>
    <w:rPr>
      <w:rFonts w:cs="Times New Roman"/>
    </w:rPr>
  </w:style>
  <w:style w:type="character" w:customStyle="1" w:styleId="ft300">
    <w:name w:val="ft300"/>
    <w:basedOn w:val="a3"/>
    <w:uiPriority w:val="99"/>
    <w:qFormat/>
    <w:rsid w:val="00802C43"/>
    <w:rPr>
      <w:rFonts w:cs="Times New Roman"/>
    </w:rPr>
  </w:style>
  <w:style w:type="character" w:customStyle="1" w:styleId="ft308">
    <w:name w:val="ft308"/>
    <w:basedOn w:val="a3"/>
    <w:uiPriority w:val="99"/>
    <w:qFormat/>
    <w:rsid w:val="00802C43"/>
    <w:rPr>
      <w:rFonts w:cs="Times New Roman"/>
    </w:rPr>
  </w:style>
  <w:style w:type="character" w:customStyle="1" w:styleId="ft334">
    <w:name w:val="ft334"/>
    <w:basedOn w:val="a3"/>
    <w:uiPriority w:val="99"/>
    <w:qFormat/>
    <w:rsid w:val="00802C43"/>
    <w:rPr>
      <w:rFonts w:cs="Times New Roman"/>
    </w:rPr>
  </w:style>
  <w:style w:type="character" w:customStyle="1" w:styleId="ft346">
    <w:name w:val="ft346"/>
    <w:basedOn w:val="a3"/>
    <w:uiPriority w:val="99"/>
    <w:qFormat/>
    <w:rsid w:val="00802C43"/>
    <w:rPr>
      <w:rFonts w:cs="Times New Roman"/>
    </w:rPr>
  </w:style>
  <w:style w:type="character" w:customStyle="1" w:styleId="ft3">
    <w:name w:val="ft3"/>
    <w:basedOn w:val="a3"/>
    <w:uiPriority w:val="99"/>
    <w:qFormat/>
    <w:rsid w:val="00802C43"/>
    <w:rPr>
      <w:rFonts w:cs="Times New Roman"/>
    </w:rPr>
  </w:style>
  <w:style w:type="character" w:customStyle="1" w:styleId="ft381">
    <w:name w:val="ft381"/>
    <w:basedOn w:val="a3"/>
    <w:uiPriority w:val="99"/>
    <w:qFormat/>
    <w:rsid w:val="00802C43"/>
    <w:rPr>
      <w:rFonts w:cs="Times New Roman"/>
    </w:rPr>
  </w:style>
  <w:style w:type="character" w:customStyle="1" w:styleId="ft391">
    <w:name w:val="ft391"/>
    <w:basedOn w:val="a3"/>
    <w:uiPriority w:val="99"/>
    <w:qFormat/>
    <w:rsid w:val="00802C43"/>
    <w:rPr>
      <w:rFonts w:cs="Times New Roman"/>
    </w:rPr>
  </w:style>
  <w:style w:type="character" w:customStyle="1" w:styleId="ft397">
    <w:name w:val="ft397"/>
    <w:basedOn w:val="a3"/>
    <w:uiPriority w:val="99"/>
    <w:qFormat/>
    <w:rsid w:val="00802C43"/>
    <w:rPr>
      <w:rFonts w:cs="Times New Roman"/>
    </w:rPr>
  </w:style>
  <w:style w:type="character" w:customStyle="1" w:styleId="ft176">
    <w:name w:val="ft176"/>
    <w:basedOn w:val="a3"/>
    <w:uiPriority w:val="99"/>
    <w:qFormat/>
    <w:rsid w:val="00802C43"/>
    <w:rPr>
      <w:rFonts w:cs="Times New Roman"/>
    </w:rPr>
  </w:style>
  <w:style w:type="character" w:customStyle="1" w:styleId="ft410">
    <w:name w:val="ft410"/>
    <w:basedOn w:val="a3"/>
    <w:uiPriority w:val="99"/>
    <w:qFormat/>
    <w:rsid w:val="00802C43"/>
    <w:rPr>
      <w:rFonts w:cs="Times New Roman"/>
    </w:rPr>
  </w:style>
  <w:style w:type="character" w:customStyle="1" w:styleId="ft421">
    <w:name w:val="ft421"/>
    <w:basedOn w:val="a3"/>
    <w:uiPriority w:val="99"/>
    <w:qFormat/>
    <w:rsid w:val="00802C43"/>
    <w:rPr>
      <w:rFonts w:cs="Times New Roman"/>
    </w:rPr>
  </w:style>
  <w:style w:type="character" w:customStyle="1" w:styleId="ft467">
    <w:name w:val="ft467"/>
    <w:basedOn w:val="a3"/>
    <w:uiPriority w:val="99"/>
    <w:qFormat/>
    <w:rsid w:val="00802C43"/>
    <w:rPr>
      <w:rFonts w:cs="Times New Roman"/>
    </w:rPr>
  </w:style>
  <w:style w:type="character" w:customStyle="1" w:styleId="ft479">
    <w:name w:val="ft479"/>
    <w:basedOn w:val="a3"/>
    <w:uiPriority w:val="99"/>
    <w:qFormat/>
    <w:rsid w:val="00802C43"/>
    <w:rPr>
      <w:rFonts w:cs="Times New Roman"/>
    </w:rPr>
  </w:style>
  <w:style w:type="character" w:customStyle="1" w:styleId="ft578">
    <w:name w:val="ft578"/>
    <w:basedOn w:val="a3"/>
    <w:uiPriority w:val="99"/>
    <w:qFormat/>
    <w:rsid w:val="00802C43"/>
    <w:rPr>
      <w:rFonts w:cs="Times New Roman"/>
    </w:rPr>
  </w:style>
  <w:style w:type="character" w:customStyle="1" w:styleId="ft624">
    <w:name w:val="ft624"/>
    <w:basedOn w:val="a3"/>
    <w:uiPriority w:val="99"/>
    <w:qFormat/>
    <w:rsid w:val="00802C43"/>
    <w:rPr>
      <w:rFonts w:cs="Times New Roman"/>
    </w:rPr>
  </w:style>
  <w:style w:type="character" w:customStyle="1" w:styleId="ft631">
    <w:name w:val="ft631"/>
    <w:basedOn w:val="a3"/>
    <w:uiPriority w:val="99"/>
    <w:qFormat/>
    <w:rsid w:val="00802C43"/>
    <w:rPr>
      <w:rFonts w:cs="Times New Roman"/>
    </w:rPr>
  </w:style>
  <w:style w:type="character" w:customStyle="1" w:styleId="ft679">
    <w:name w:val="ft679"/>
    <w:basedOn w:val="a3"/>
    <w:uiPriority w:val="99"/>
    <w:qFormat/>
    <w:rsid w:val="00802C43"/>
    <w:rPr>
      <w:rFonts w:cs="Times New Roman"/>
    </w:rPr>
  </w:style>
  <w:style w:type="character" w:customStyle="1" w:styleId="ft725">
    <w:name w:val="ft725"/>
    <w:basedOn w:val="a3"/>
    <w:uiPriority w:val="99"/>
    <w:qFormat/>
    <w:rsid w:val="00802C43"/>
    <w:rPr>
      <w:rFonts w:cs="Times New Roman"/>
    </w:rPr>
  </w:style>
  <w:style w:type="character" w:customStyle="1" w:styleId="ft769">
    <w:name w:val="ft769"/>
    <w:basedOn w:val="a3"/>
    <w:uiPriority w:val="99"/>
    <w:qFormat/>
    <w:rsid w:val="00802C43"/>
    <w:rPr>
      <w:rFonts w:cs="Times New Roman"/>
    </w:rPr>
  </w:style>
  <w:style w:type="character" w:customStyle="1" w:styleId="ft819">
    <w:name w:val="ft819"/>
    <w:basedOn w:val="a3"/>
    <w:uiPriority w:val="99"/>
    <w:qFormat/>
    <w:rsid w:val="00802C43"/>
    <w:rPr>
      <w:rFonts w:cs="Times New Roman"/>
    </w:rPr>
  </w:style>
  <w:style w:type="character" w:customStyle="1" w:styleId="ft877">
    <w:name w:val="ft877"/>
    <w:basedOn w:val="a3"/>
    <w:uiPriority w:val="99"/>
    <w:qFormat/>
    <w:rsid w:val="00802C43"/>
    <w:rPr>
      <w:rFonts w:cs="Times New Roman"/>
    </w:rPr>
  </w:style>
  <w:style w:type="character" w:customStyle="1" w:styleId="ft275">
    <w:name w:val="ft275"/>
    <w:basedOn w:val="a3"/>
    <w:uiPriority w:val="99"/>
    <w:qFormat/>
    <w:rsid w:val="00802C43"/>
    <w:rPr>
      <w:rFonts w:cs="Times New Roman"/>
    </w:rPr>
  </w:style>
  <w:style w:type="character" w:customStyle="1" w:styleId="ft935">
    <w:name w:val="ft935"/>
    <w:basedOn w:val="a3"/>
    <w:uiPriority w:val="99"/>
    <w:qFormat/>
    <w:rsid w:val="00802C43"/>
    <w:rPr>
      <w:rFonts w:cs="Times New Roman"/>
    </w:rPr>
  </w:style>
  <w:style w:type="character" w:customStyle="1" w:styleId="ft969">
    <w:name w:val="ft969"/>
    <w:basedOn w:val="a3"/>
    <w:uiPriority w:val="99"/>
    <w:qFormat/>
    <w:rsid w:val="00802C43"/>
    <w:rPr>
      <w:rFonts w:cs="Times New Roman"/>
    </w:rPr>
  </w:style>
  <w:style w:type="character" w:customStyle="1" w:styleId="ft1010">
    <w:name w:val="ft1010"/>
    <w:basedOn w:val="a3"/>
    <w:uiPriority w:val="99"/>
    <w:qFormat/>
    <w:rsid w:val="00802C43"/>
    <w:rPr>
      <w:rFonts w:cs="Times New Roman"/>
    </w:rPr>
  </w:style>
  <w:style w:type="character" w:customStyle="1" w:styleId="ft1058">
    <w:name w:val="ft1058"/>
    <w:basedOn w:val="a3"/>
    <w:uiPriority w:val="99"/>
    <w:qFormat/>
    <w:rsid w:val="00802C43"/>
    <w:rPr>
      <w:rFonts w:cs="Times New Roman"/>
    </w:rPr>
  </w:style>
  <w:style w:type="character" w:customStyle="1" w:styleId="ft1101">
    <w:name w:val="ft1101"/>
    <w:basedOn w:val="a3"/>
    <w:uiPriority w:val="99"/>
    <w:qFormat/>
    <w:rsid w:val="00802C43"/>
    <w:rPr>
      <w:rFonts w:cs="Times New Roman"/>
    </w:rPr>
  </w:style>
  <w:style w:type="character" w:customStyle="1" w:styleId="ft1162">
    <w:name w:val="ft1162"/>
    <w:basedOn w:val="a3"/>
    <w:uiPriority w:val="99"/>
    <w:qFormat/>
    <w:rsid w:val="00802C43"/>
    <w:rPr>
      <w:rFonts w:cs="Times New Roman"/>
    </w:rPr>
  </w:style>
  <w:style w:type="character" w:customStyle="1" w:styleId="ft1197">
    <w:name w:val="ft1197"/>
    <w:basedOn w:val="a3"/>
    <w:uiPriority w:val="99"/>
    <w:qFormat/>
    <w:rsid w:val="00802C43"/>
    <w:rPr>
      <w:rFonts w:cs="Times New Roman"/>
    </w:rPr>
  </w:style>
  <w:style w:type="character" w:customStyle="1" w:styleId="ft1248">
    <w:name w:val="ft1248"/>
    <w:basedOn w:val="a3"/>
    <w:uiPriority w:val="99"/>
    <w:qFormat/>
    <w:rsid w:val="00802C43"/>
    <w:rPr>
      <w:rFonts w:cs="Times New Roman"/>
    </w:rPr>
  </w:style>
  <w:style w:type="character" w:customStyle="1" w:styleId="ft1293">
    <w:name w:val="ft1293"/>
    <w:basedOn w:val="a3"/>
    <w:uiPriority w:val="99"/>
    <w:qFormat/>
    <w:rsid w:val="00802C43"/>
    <w:rPr>
      <w:rFonts w:cs="Times New Roman"/>
    </w:rPr>
  </w:style>
  <w:style w:type="character" w:customStyle="1" w:styleId="ft1308">
    <w:name w:val="ft1308"/>
    <w:basedOn w:val="a3"/>
    <w:uiPriority w:val="99"/>
    <w:qFormat/>
    <w:rsid w:val="00802C43"/>
    <w:rPr>
      <w:rFonts w:cs="Times New Roman"/>
    </w:rPr>
  </w:style>
  <w:style w:type="character" w:customStyle="1" w:styleId="ft1366">
    <w:name w:val="ft1366"/>
    <w:basedOn w:val="a3"/>
    <w:uiPriority w:val="99"/>
    <w:qFormat/>
    <w:rsid w:val="00802C43"/>
    <w:rPr>
      <w:rFonts w:cs="Times New Roman"/>
    </w:rPr>
  </w:style>
  <w:style w:type="character" w:customStyle="1" w:styleId="ft1377">
    <w:name w:val="ft1377"/>
    <w:basedOn w:val="a3"/>
    <w:uiPriority w:val="99"/>
    <w:qFormat/>
    <w:rsid w:val="00802C43"/>
    <w:rPr>
      <w:rFonts w:cs="Times New Roman"/>
    </w:rPr>
  </w:style>
  <w:style w:type="character" w:customStyle="1" w:styleId="ft1380">
    <w:name w:val="ft1380"/>
    <w:basedOn w:val="a3"/>
    <w:uiPriority w:val="99"/>
    <w:qFormat/>
    <w:rsid w:val="00802C43"/>
    <w:rPr>
      <w:rFonts w:cs="Times New Roman"/>
    </w:rPr>
  </w:style>
  <w:style w:type="character" w:customStyle="1" w:styleId="ft1389">
    <w:name w:val="ft1389"/>
    <w:basedOn w:val="a3"/>
    <w:uiPriority w:val="99"/>
    <w:qFormat/>
    <w:rsid w:val="00802C43"/>
    <w:rPr>
      <w:rFonts w:cs="Times New Roman"/>
    </w:rPr>
  </w:style>
  <w:style w:type="character" w:customStyle="1" w:styleId="ft1393">
    <w:name w:val="ft1393"/>
    <w:basedOn w:val="a3"/>
    <w:uiPriority w:val="99"/>
    <w:qFormat/>
    <w:rsid w:val="00802C43"/>
    <w:rPr>
      <w:rFonts w:cs="Times New Roman"/>
    </w:rPr>
  </w:style>
  <w:style w:type="character" w:customStyle="1" w:styleId="ft1400">
    <w:name w:val="ft1400"/>
    <w:basedOn w:val="a3"/>
    <w:uiPriority w:val="99"/>
    <w:qFormat/>
    <w:rsid w:val="00802C43"/>
    <w:rPr>
      <w:rFonts w:cs="Times New Roman"/>
    </w:rPr>
  </w:style>
  <w:style w:type="character" w:customStyle="1" w:styleId="ft1407">
    <w:name w:val="ft1407"/>
    <w:basedOn w:val="a3"/>
    <w:uiPriority w:val="99"/>
    <w:qFormat/>
    <w:rsid w:val="00802C43"/>
    <w:rPr>
      <w:rFonts w:cs="Times New Roman"/>
    </w:rPr>
  </w:style>
  <w:style w:type="character" w:customStyle="1" w:styleId="ft1410">
    <w:name w:val="ft1410"/>
    <w:basedOn w:val="a3"/>
    <w:uiPriority w:val="99"/>
    <w:qFormat/>
    <w:rsid w:val="00802C43"/>
    <w:rPr>
      <w:rFonts w:cs="Times New Roman"/>
    </w:rPr>
  </w:style>
  <w:style w:type="character" w:customStyle="1" w:styleId="ft1427">
    <w:name w:val="ft1427"/>
    <w:basedOn w:val="a3"/>
    <w:uiPriority w:val="99"/>
    <w:qFormat/>
    <w:rsid w:val="00802C43"/>
    <w:rPr>
      <w:rFonts w:cs="Times New Roman"/>
    </w:rPr>
  </w:style>
  <w:style w:type="character" w:customStyle="1" w:styleId="ft1478">
    <w:name w:val="ft1478"/>
    <w:basedOn w:val="a3"/>
    <w:uiPriority w:val="99"/>
    <w:qFormat/>
    <w:rsid w:val="00802C43"/>
    <w:rPr>
      <w:rFonts w:cs="Times New Roman"/>
    </w:rPr>
  </w:style>
  <w:style w:type="character" w:customStyle="1" w:styleId="ft1533">
    <w:name w:val="ft1533"/>
    <w:basedOn w:val="a3"/>
    <w:uiPriority w:val="99"/>
    <w:qFormat/>
    <w:rsid w:val="00802C43"/>
    <w:rPr>
      <w:rFonts w:cs="Times New Roman"/>
    </w:rPr>
  </w:style>
  <w:style w:type="character" w:customStyle="1" w:styleId="ft1586">
    <w:name w:val="ft1586"/>
    <w:basedOn w:val="a3"/>
    <w:uiPriority w:val="99"/>
    <w:qFormat/>
    <w:rsid w:val="00802C43"/>
    <w:rPr>
      <w:rFonts w:cs="Times New Roman"/>
    </w:rPr>
  </w:style>
  <w:style w:type="character" w:customStyle="1" w:styleId="ft1627">
    <w:name w:val="ft1627"/>
    <w:basedOn w:val="a3"/>
    <w:uiPriority w:val="99"/>
    <w:qFormat/>
    <w:rsid w:val="00802C43"/>
    <w:rPr>
      <w:rFonts w:cs="Times New Roman"/>
    </w:rPr>
  </w:style>
  <w:style w:type="character" w:customStyle="1" w:styleId="ft1634">
    <w:name w:val="ft1634"/>
    <w:basedOn w:val="a3"/>
    <w:uiPriority w:val="99"/>
    <w:qFormat/>
    <w:rsid w:val="00802C43"/>
    <w:rPr>
      <w:rFonts w:cs="Times New Roman"/>
    </w:rPr>
  </w:style>
  <w:style w:type="character" w:customStyle="1" w:styleId="ft1638">
    <w:name w:val="ft1638"/>
    <w:basedOn w:val="a3"/>
    <w:uiPriority w:val="99"/>
    <w:qFormat/>
    <w:rsid w:val="00802C43"/>
    <w:rPr>
      <w:rFonts w:cs="Times New Roman"/>
    </w:rPr>
  </w:style>
  <w:style w:type="character" w:customStyle="1" w:styleId="ft1643">
    <w:name w:val="ft1643"/>
    <w:basedOn w:val="a3"/>
    <w:uiPriority w:val="99"/>
    <w:qFormat/>
    <w:rsid w:val="00802C43"/>
    <w:rPr>
      <w:rFonts w:cs="Times New Roman"/>
    </w:rPr>
  </w:style>
  <w:style w:type="character" w:customStyle="1" w:styleId="ft1659">
    <w:name w:val="ft1659"/>
    <w:basedOn w:val="a3"/>
    <w:uiPriority w:val="99"/>
    <w:qFormat/>
    <w:rsid w:val="00802C43"/>
    <w:rPr>
      <w:rFonts w:cs="Times New Roman"/>
    </w:rPr>
  </w:style>
  <w:style w:type="character" w:customStyle="1" w:styleId="ft1665">
    <w:name w:val="ft1665"/>
    <w:basedOn w:val="a3"/>
    <w:uiPriority w:val="99"/>
    <w:qFormat/>
    <w:rsid w:val="00802C43"/>
    <w:rPr>
      <w:rFonts w:cs="Times New Roman"/>
    </w:rPr>
  </w:style>
  <w:style w:type="character" w:customStyle="1" w:styleId="ft1711">
    <w:name w:val="ft1711"/>
    <w:basedOn w:val="a3"/>
    <w:uiPriority w:val="99"/>
    <w:qFormat/>
    <w:rsid w:val="00802C43"/>
    <w:rPr>
      <w:rFonts w:cs="Times New Roman"/>
    </w:rPr>
  </w:style>
  <w:style w:type="character" w:customStyle="1" w:styleId="ft1757">
    <w:name w:val="ft1757"/>
    <w:basedOn w:val="a3"/>
    <w:uiPriority w:val="99"/>
    <w:qFormat/>
    <w:rsid w:val="00802C43"/>
    <w:rPr>
      <w:rFonts w:cs="Times New Roman"/>
    </w:rPr>
  </w:style>
  <w:style w:type="character" w:customStyle="1" w:styleId="ft1804">
    <w:name w:val="ft1804"/>
    <w:basedOn w:val="a3"/>
    <w:uiPriority w:val="99"/>
    <w:qFormat/>
    <w:rsid w:val="00802C43"/>
    <w:rPr>
      <w:rFonts w:cs="Times New Roman"/>
    </w:rPr>
  </w:style>
  <w:style w:type="character" w:customStyle="1" w:styleId="ft1855">
    <w:name w:val="ft1855"/>
    <w:basedOn w:val="a3"/>
    <w:uiPriority w:val="99"/>
    <w:qFormat/>
    <w:rsid w:val="00802C43"/>
    <w:rPr>
      <w:rFonts w:cs="Times New Roman"/>
    </w:rPr>
  </w:style>
  <w:style w:type="character" w:customStyle="1" w:styleId="ft1883">
    <w:name w:val="ft1883"/>
    <w:basedOn w:val="a3"/>
    <w:uiPriority w:val="99"/>
    <w:qFormat/>
    <w:rsid w:val="00802C43"/>
    <w:rPr>
      <w:rFonts w:cs="Times New Roman"/>
    </w:rPr>
  </w:style>
  <w:style w:type="character" w:customStyle="1" w:styleId="ft1937">
    <w:name w:val="ft1937"/>
    <w:basedOn w:val="a3"/>
    <w:uiPriority w:val="99"/>
    <w:qFormat/>
    <w:rsid w:val="00802C43"/>
    <w:rPr>
      <w:rFonts w:cs="Times New Roman"/>
    </w:rPr>
  </w:style>
  <w:style w:type="character" w:customStyle="1" w:styleId="ft1983">
    <w:name w:val="ft1983"/>
    <w:basedOn w:val="a3"/>
    <w:uiPriority w:val="99"/>
    <w:qFormat/>
    <w:rsid w:val="00802C43"/>
    <w:rPr>
      <w:rFonts w:cs="Times New Roman"/>
    </w:rPr>
  </w:style>
  <w:style w:type="character" w:customStyle="1" w:styleId="ft2028">
    <w:name w:val="ft2028"/>
    <w:basedOn w:val="a3"/>
    <w:uiPriority w:val="99"/>
    <w:qFormat/>
    <w:rsid w:val="00802C43"/>
    <w:rPr>
      <w:rFonts w:cs="Times New Roman"/>
    </w:rPr>
  </w:style>
  <w:style w:type="character" w:customStyle="1" w:styleId="ft2049">
    <w:name w:val="ft2049"/>
    <w:basedOn w:val="a3"/>
    <w:uiPriority w:val="99"/>
    <w:qFormat/>
    <w:rsid w:val="00802C43"/>
    <w:rPr>
      <w:rFonts w:cs="Times New Roman"/>
    </w:rPr>
  </w:style>
  <w:style w:type="character" w:customStyle="1" w:styleId="ft2096">
    <w:name w:val="ft2096"/>
    <w:basedOn w:val="a3"/>
    <w:uiPriority w:val="99"/>
    <w:qFormat/>
    <w:rsid w:val="00802C43"/>
    <w:rPr>
      <w:rFonts w:cs="Times New Roman"/>
    </w:rPr>
  </w:style>
  <w:style w:type="character" w:customStyle="1" w:styleId="ft2144">
    <w:name w:val="ft2144"/>
    <w:basedOn w:val="a3"/>
    <w:uiPriority w:val="99"/>
    <w:qFormat/>
    <w:rsid w:val="00802C43"/>
    <w:rPr>
      <w:rFonts w:cs="Times New Roman"/>
    </w:rPr>
  </w:style>
  <w:style w:type="character" w:customStyle="1" w:styleId="ft2234">
    <w:name w:val="ft2234"/>
    <w:basedOn w:val="a3"/>
    <w:uiPriority w:val="99"/>
    <w:qFormat/>
    <w:rsid w:val="00802C43"/>
    <w:rPr>
      <w:rFonts w:cs="Times New Roman"/>
    </w:rPr>
  </w:style>
  <w:style w:type="character" w:customStyle="1" w:styleId="ft2289">
    <w:name w:val="ft2289"/>
    <w:basedOn w:val="a3"/>
    <w:uiPriority w:val="99"/>
    <w:qFormat/>
    <w:rsid w:val="00802C43"/>
    <w:rPr>
      <w:rFonts w:cs="Times New Roman"/>
    </w:rPr>
  </w:style>
  <w:style w:type="character" w:customStyle="1" w:styleId="ft1884">
    <w:name w:val="ft1884"/>
    <w:basedOn w:val="a3"/>
    <w:uiPriority w:val="99"/>
    <w:qFormat/>
    <w:rsid w:val="00802C43"/>
    <w:rPr>
      <w:rFonts w:cs="Times New Roman"/>
    </w:rPr>
  </w:style>
  <w:style w:type="character" w:customStyle="1" w:styleId="ft2343">
    <w:name w:val="ft2343"/>
    <w:basedOn w:val="a3"/>
    <w:uiPriority w:val="99"/>
    <w:qFormat/>
    <w:rsid w:val="00802C43"/>
    <w:rPr>
      <w:rFonts w:cs="Times New Roman"/>
    </w:rPr>
  </w:style>
  <w:style w:type="character" w:customStyle="1" w:styleId="ft2392">
    <w:name w:val="ft2392"/>
    <w:basedOn w:val="a3"/>
    <w:uiPriority w:val="99"/>
    <w:qFormat/>
    <w:rsid w:val="00802C43"/>
    <w:rPr>
      <w:rFonts w:cs="Times New Roman"/>
    </w:rPr>
  </w:style>
  <w:style w:type="character" w:customStyle="1" w:styleId="ft2439">
    <w:name w:val="ft2439"/>
    <w:basedOn w:val="a3"/>
    <w:uiPriority w:val="99"/>
    <w:qFormat/>
    <w:rsid w:val="00802C43"/>
    <w:rPr>
      <w:rFonts w:cs="Times New Roman"/>
    </w:rPr>
  </w:style>
  <w:style w:type="character" w:customStyle="1" w:styleId="ft2489">
    <w:name w:val="ft2489"/>
    <w:basedOn w:val="a3"/>
    <w:uiPriority w:val="99"/>
    <w:qFormat/>
    <w:rsid w:val="00802C43"/>
    <w:rPr>
      <w:rFonts w:cs="Times New Roman"/>
    </w:rPr>
  </w:style>
  <w:style w:type="character" w:customStyle="1" w:styleId="ft2500">
    <w:name w:val="ft2500"/>
    <w:basedOn w:val="a3"/>
    <w:uiPriority w:val="99"/>
    <w:qFormat/>
    <w:rsid w:val="00802C43"/>
    <w:rPr>
      <w:rFonts w:cs="Times New Roman"/>
    </w:rPr>
  </w:style>
  <w:style w:type="character" w:customStyle="1" w:styleId="ft2555">
    <w:name w:val="ft2555"/>
    <w:basedOn w:val="a3"/>
    <w:uiPriority w:val="99"/>
    <w:qFormat/>
    <w:rsid w:val="00802C43"/>
    <w:rPr>
      <w:rFonts w:cs="Times New Roman"/>
    </w:rPr>
  </w:style>
  <w:style w:type="character" w:customStyle="1" w:styleId="ft2562">
    <w:name w:val="ft2562"/>
    <w:basedOn w:val="a3"/>
    <w:uiPriority w:val="99"/>
    <w:qFormat/>
    <w:rsid w:val="00802C43"/>
    <w:rPr>
      <w:rFonts w:cs="Times New Roman"/>
    </w:rPr>
  </w:style>
  <w:style w:type="character" w:customStyle="1" w:styleId="ft2569">
    <w:name w:val="ft2569"/>
    <w:basedOn w:val="a3"/>
    <w:uiPriority w:val="99"/>
    <w:qFormat/>
    <w:rsid w:val="00802C43"/>
    <w:rPr>
      <w:rFonts w:cs="Times New Roman"/>
    </w:rPr>
  </w:style>
  <w:style w:type="character" w:customStyle="1" w:styleId="ft2572">
    <w:name w:val="ft2572"/>
    <w:basedOn w:val="a3"/>
    <w:uiPriority w:val="99"/>
    <w:qFormat/>
    <w:rsid w:val="00802C43"/>
    <w:rPr>
      <w:rFonts w:cs="Times New Roman"/>
    </w:rPr>
  </w:style>
  <w:style w:type="character" w:customStyle="1" w:styleId="ft2581">
    <w:name w:val="ft2581"/>
    <w:basedOn w:val="a3"/>
    <w:uiPriority w:val="99"/>
    <w:qFormat/>
    <w:rsid w:val="00802C43"/>
    <w:rPr>
      <w:rFonts w:cs="Times New Roman"/>
    </w:rPr>
  </w:style>
  <w:style w:type="character" w:customStyle="1" w:styleId="ft2590">
    <w:name w:val="ft2590"/>
    <w:basedOn w:val="a3"/>
    <w:uiPriority w:val="99"/>
    <w:qFormat/>
    <w:rsid w:val="00802C43"/>
    <w:rPr>
      <w:rFonts w:cs="Times New Roman"/>
    </w:rPr>
  </w:style>
  <w:style w:type="character" w:customStyle="1" w:styleId="ft2624">
    <w:name w:val="ft2624"/>
    <w:basedOn w:val="a3"/>
    <w:uiPriority w:val="99"/>
    <w:qFormat/>
    <w:rsid w:val="00802C43"/>
    <w:rPr>
      <w:rFonts w:cs="Times New Roman"/>
    </w:rPr>
  </w:style>
  <w:style w:type="character" w:customStyle="1" w:styleId="ft2669">
    <w:name w:val="ft2669"/>
    <w:basedOn w:val="a3"/>
    <w:uiPriority w:val="99"/>
    <w:qFormat/>
    <w:rsid w:val="00802C43"/>
    <w:rPr>
      <w:rFonts w:cs="Times New Roman"/>
    </w:rPr>
  </w:style>
  <w:style w:type="character" w:customStyle="1" w:styleId="ft2679">
    <w:name w:val="ft2679"/>
    <w:basedOn w:val="a3"/>
    <w:uiPriority w:val="99"/>
    <w:qFormat/>
    <w:rsid w:val="00802C43"/>
    <w:rPr>
      <w:rFonts w:cs="Times New Roman"/>
    </w:rPr>
  </w:style>
  <w:style w:type="character" w:customStyle="1" w:styleId="ft2716">
    <w:name w:val="ft2716"/>
    <w:basedOn w:val="a3"/>
    <w:uiPriority w:val="99"/>
    <w:qFormat/>
    <w:rsid w:val="00802C43"/>
    <w:rPr>
      <w:rFonts w:cs="Times New Roman"/>
    </w:rPr>
  </w:style>
  <w:style w:type="character" w:customStyle="1" w:styleId="ft2726">
    <w:name w:val="ft2726"/>
    <w:basedOn w:val="a3"/>
    <w:uiPriority w:val="99"/>
    <w:qFormat/>
    <w:rsid w:val="00802C43"/>
    <w:rPr>
      <w:rFonts w:cs="Times New Roman"/>
    </w:rPr>
  </w:style>
  <w:style w:type="character" w:customStyle="1" w:styleId="ft2773">
    <w:name w:val="ft2773"/>
    <w:basedOn w:val="a3"/>
    <w:uiPriority w:val="99"/>
    <w:qFormat/>
    <w:rsid w:val="00802C43"/>
    <w:rPr>
      <w:rFonts w:cs="Times New Roman"/>
    </w:rPr>
  </w:style>
  <w:style w:type="character" w:customStyle="1" w:styleId="ft2782">
    <w:name w:val="ft2782"/>
    <w:basedOn w:val="a3"/>
    <w:uiPriority w:val="99"/>
    <w:qFormat/>
    <w:rsid w:val="00802C43"/>
    <w:rPr>
      <w:rFonts w:cs="Times New Roman"/>
    </w:rPr>
  </w:style>
  <w:style w:type="character" w:customStyle="1" w:styleId="ft2828">
    <w:name w:val="ft2828"/>
    <w:basedOn w:val="a3"/>
    <w:uiPriority w:val="99"/>
    <w:qFormat/>
    <w:rsid w:val="00802C43"/>
    <w:rPr>
      <w:rFonts w:cs="Times New Roman"/>
    </w:rPr>
  </w:style>
  <w:style w:type="character" w:customStyle="1" w:styleId="ft2877">
    <w:name w:val="ft2877"/>
    <w:basedOn w:val="a3"/>
    <w:uiPriority w:val="99"/>
    <w:qFormat/>
    <w:rsid w:val="00802C43"/>
    <w:rPr>
      <w:rFonts w:cs="Times New Roman"/>
    </w:rPr>
  </w:style>
  <w:style w:type="character" w:customStyle="1" w:styleId="ft2921">
    <w:name w:val="ft2921"/>
    <w:basedOn w:val="a3"/>
    <w:uiPriority w:val="99"/>
    <w:qFormat/>
    <w:rsid w:val="00802C43"/>
    <w:rPr>
      <w:rFonts w:cs="Times New Roman"/>
    </w:rPr>
  </w:style>
  <w:style w:type="character" w:customStyle="1" w:styleId="ft2927">
    <w:name w:val="ft2927"/>
    <w:basedOn w:val="a3"/>
    <w:uiPriority w:val="99"/>
    <w:qFormat/>
    <w:rsid w:val="00802C43"/>
    <w:rPr>
      <w:rFonts w:cs="Times New Roman"/>
    </w:rPr>
  </w:style>
  <w:style w:type="character" w:customStyle="1" w:styleId="ft2935">
    <w:name w:val="ft2935"/>
    <w:basedOn w:val="a3"/>
    <w:uiPriority w:val="99"/>
    <w:qFormat/>
    <w:rsid w:val="00802C43"/>
    <w:rPr>
      <w:rFonts w:cs="Times New Roman"/>
    </w:rPr>
  </w:style>
  <w:style w:type="character" w:customStyle="1" w:styleId="ft2943">
    <w:name w:val="ft2943"/>
    <w:basedOn w:val="a3"/>
    <w:uiPriority w:val="99"/>
    <w:qFormat/>
    <w:rsid w:val="00802C43"/>
    <w:rPr>
      <w:rFonts w:cs="Times New Roman"/>
    </w:rPr>
  </w:style>
  <w:style w:type="character" w:customStyle="1" w:styleId="ft2952">
    <w:name w:val="ft2952"/>
    <w:basedOn w:val="a3"/>
    <w:uiPriority w:val="99"/>
    <w:qFormat/>
    <w:rsid w:val="00802C43"/>
    <w:rPr>
      <w:rFonts w:cs="Times New Roman"/>
    </w:rPr>
  </w:style>
  <w:style w:type="character" w:customStyle="1" w:styleId="ft2954">
    <w:name w:val="ft2954"/>
    <w:basedOn w:val="a3"/>
    <w:uiPriority w:val="99"/>
    <w:qFormat/>
    <w:rsid w:val="00802C43"/>
    <w:rPr>
      <w:rFonts w:cs="Times New Roman"/>
    </w:rPr>
  </w:style>
  <w:style w:type="character" w:customStyle="1" w:styleId="ft2955">
    <w:name w:val="ft2955"/>
    <w:basedOn w:val="a3"/>
    <w:uiPriority w:val="99"/>
    <w:qFormat/>
    <w:rsid w:val="00802C43"/>
    <w:rPr>
      <w:rFonts w:cs="Times New Roman"/>
    </w:rPr>
  </w:style>
  <w:style w:type="character" w:customStyle="1" w:styleId="ft2962">
    <w:name w:val="ft2962"/>
    <w:basedOn w:val="a3"/>
    <w:uiPriority w:val="99"/>
    <w:qFormat/>
    <w:rsid w:val="00802C43"/>
    <w:rPr>
      <w:rFonts w:cs="Times New Roman"/>
    </w:rPr>
  </w:style>
  <w:style w:type="character" w:customStyle="1" w:styleId="ft2968">
    <w:name w:val="ft2968"/>
    <w:basedOn w:val="a3"/>
    <w:uiPriority w:val="99"/>
    <w:qFormat/>
    <w:rsid w:val="00802C43"/>
    <w:rPr>
      <w:rFonts w:cs="Times New Roman"/>
    </w:rPr>
  </w:style>
  <w:style w:type="character" w:customStyle="1" w:styleId="ft2973">
    <w:name w:val="ft2973"/>
    <w:basedOn w:val="a3"/>
    <w:uiPriority w:val="99"/>
    <w:qFormat/>
    <w:rsid w:val="00802C43"/>
    <w:rPr>
      <w:rFonts w:cs="Times New Roman"/>
    </w:rPr>
  </w:style>
  <w:style w:type="character" w:customStyle="1" w:styleId="ft2974">
    <w:name w:val="ft2974"/>
    <w:basedOn w:val="a3"/>
    <w:uiPriority w:val="99"/>
    <w:qFormat/>
    <w:rsid w:val="00802C43"/>
    <w:rPr>
      <w:rFonts w:cs="Times New Roman"/>
    </w:rPr>
  </w:style>
  <w:style w:type="character" w:customStyle="1" w:styleId="ft2976">
    <w:name w:val="ft2976"/>
    <w:basedOn w:val="a3"/>
    <w:uiPriority w:val="99"/>
    <w:qFormat/>
    <w:rsid w:val="00802C43"/>
    <w:rPr>
      <w:rFonts w:cs="Times New Roman"/>
    </w:rPr>
  </w:style>
  <w:style w:type="character" w:customStyle="1" w:styleId="ft2985">
    <w:name w:val="ft2985"/>
    <w:basedOn w:val="a3"/>
    <w:uiPriority w:val="99"/>
    <w:qFormat/>
    <w:rsid w:val="00802C43"/>
    <w:rPr>
      <w:rFonts w:cs="Times New Roman"/>
    </w:rPr>
  </w:style>
  <w:style w:type="character" w:customStyle="1" w:styleId="ft3002">
    <w:name w:val="ft3002"/>
    <w:basedOn w:val="a3"/>
    <w:uiPriority w:val="99"/>
    <w:qFormat/>
    <w:rsid w:val="00802C43"/>
    <w:rPr>
      <w:rFonts w:cs="Times New Roman"/>
    </w:rPr>
  </w:style>
  <w:style w:type="character" w:customStyle="1" w:styleId="ft3037">
    <w:name w:val="ft3037"/>
    <w:basedOn w:val="a3"/>
    <w:uiPriority w:val="99"/>
    <w:qFormat/>
    <w:rsid w:val="00802C43"/>
    <w:rPr>
      <w:rFonts w:cs="Times New Roman"/>
    </w:rPr>
  </w:style>
  <w:style w:type="character" w:customStyle="1" w:styleId="ft3084">
    <w:name w:val="ft3084"/>
    <w:basedOn w:val="a3"/>
    <w:uiPriority w:val="99"/>
    <w:qFormat/>
    <w:rsid w:val="00802C43"/>
    <w:rPr>
      <w:rFonts w:cs="Times New Roman"/>
    </w:rPr>
  </w:style>
  <w:style w:type="character" w:customStyle="1" w:styleId="ft3127">
    <w:name w:val="ft3127"/>
    <w:basedOn w:val="a3"/>
    <w:uiPriority w:val="99"/>
    <w:qFormat/>
    <w:rsid w:val="00802C43"/>
    <w:rPr>
      <w:rFonts w:cs="Times New Roman"/>
    </w:rPr>
  </w:style>
  <w:style w:type="character" w:customStyle="1" w:styleId="ft3156">
    <w:name w:val="ft3156"/>
    <w:basedOn w:val="a3"/>
    <w:uiPriority w:val="99"/>
    <w:qFormat/>
    <w:rsid w:val="00802C43"/>
    <w:rPr>
      <w:rFonts w:cs="Times New Roman"/>
    </w:rPr>
  </w:style>
  <w:style w:type="character" w:customStyle="1" w:styleId="ft3206">
    <w:name w:val="ft3206"/>
    <w:basedOn w:val="a3"/>
    <w:uiPriority w:val="99"/>
    <w:qFormat/>
    <w:rsid w:val="00802C43"/>
    <w:rPr>
      <w:rFonts w:cs="Times New Roman"/>
    </w:rPr>
  </w:style>
  <w:style w:type="character" w:customStyle="1" w:styleId="ft3264">
    <w:name w:val="ft3264"/>
    <w:basedOn w:val="a3"/>
    <w:uiPriority w:val="99"/>
    <w:qFormat/>
    <w:rsid w:val="00802C43"/>
    <w:rPr>
      <w:rFonts w:cs="Times New Roman"/>
    </w:rPr>
  </w:style>
  <w:style w:type="character" w:customStyle="1" w:styleId="ft3315">
    <w:name w:val="ft3315"/>
    <w:basedOn w:val="a3"/>
    <w:uiPriority w:val="99"/>
    <w:qFormat/>
    <w:rsid w:val="00802C43"/>
    <w:rPr>
      <w:rFonts w:cs="Times New Roman"/>
    </w:rPr>
  </w:style>
  <w:style w:type="character" w:customStyle="1" w:styleId="ft3373">
    <w:name w:val="ft3373"/>
    <w:basedOn w:val="a3"/>
    <w:uiPriority w:val="99"/>
    <w:qFormat/>
    <w:rsid w:val="00802C43"/>
    <w:rPr>
      <w:rFonts w:cs="Times New Roman"/>
    </w:rPr>
  </w:style>
  <w:style w:type="character" w:customStyle="1" w:styleId="ft3432">
    <w:name w:val="ft3432"/>
    <w:basedOn w:val="a3"/>
    <w:uiPriority w:val="99"/>
    <w:qFormat/>
    <w:rsid w:val="00802C43"/>
    <w:rPr>
      <w:rFonts w:cs="Times New Roman"/>
    </w:rPr>
  </w:style>
  <w:style w:type="character" w:customStyle="1" w:styleId="ft3489">
    <w:name w:val="ft3489"/>
    <w:basedOn w:val="a3"/>
    <w:uiPriority w:val="99"/>
    <w:qFormat/>
    <w:rsid w:val="00802C43"/>
    <w:rPr>
      <w:rFonts w:cs="Times New Roman"/>
    </w:rPr>
  </w:style>
  <w:style w:type="character" w:customStyle="1" w:styleId="ft3546">
    <w:name w:val="ft3546"/>
    <w:basedOn w:val="a3"/>
    <w:uiPriority w:val="99"/>
    <w:qFormat/>
    <w:rsid w:val="00802C43"/>
    <w:rPr>
      <w:rFonts w:cs="Times New Roman"/>
    </w:rPr>
  </w:style>
  <w:style w:type="character" w:customStyle="1" w:styleId="ft3608">
    <w:name w:val="ft3608"/>
    <w:basedOn w:val="a3"/>
    <w:uiPriority w:val="99"/>
    <w:qFormat/>
    <w:rsid w:val="00802C43"/>
    <w:rPr>
      <w:rFonts w:cs="Times New Roman"/>
    </w:rPr>
  </w:style>
  <w:style w:type="character" w:customStyle="1" w:styleId="ft3651">
    <w:name w:val="ft3651"/>
    <w:basedOn w:val="a3"/>
    <w:uiPriority w:val="99"/>
    <w:qFormat/>
    <w:rsid w:val="00802C43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802C43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802C43"/>
    <w:rPr>
      <w:rFonts w:cs="Times New Roman"/>
    </w:rPr>
  </w:style>
  <w:style w:type="character" w:customStyle="1" w:styleId="1142">
    <w:name w:val="Знак Знак114"/>
    <w:uiPriority w:val="99"/>
    <w:locked/>
    <w:rsid w:val="00802C43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802C4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802C43"/>
  </w:style>
  <w:style w:type="character" w:customStyle="1" w:styleId="ft9274">
    <w:name w:val="ft9274"/>
    <w:uiPriority w:val="99"/>
    <w:qFormat/>
    <w:rsid w:val="00802C43"/>
  </w:style>
  <w:style w:type="character" w:customStyle="1" w:styleId="ft9282">
    <w:name w:val="ft9282"/>
    <w:uiPriority w:val="99"/>
    <w:qFormat/>
    <w:rsid w:val="00802C43"/>
  </w:style>
  <w:style w:type="character" w:customStyle="1" w:styleId="ft9284">
    <w:name w:val="ft9284"/>
    <w:uiPriority w:val="99"/>
    <w:qFormat/>
    <w:rsid w:val="00802C43"/>
  </w:style>
  <w:style w:type="character" w:customStyle="1" w:styleId="ft9287">
    <w:name w:val="ft9287"/>
    <w:uiPriority w:val="99"/>
    <w:qFormat/>
    <w:rsid w:val="00802C43"/>
  </w:style>
  <w:style w:type="character" w:customStyle="1" w:styleId="ft9293">
    <w:name w:val="ft9293"/>
    <w:uiPriority w:val="99"/>
    <w:qFormat/>
    <w:rsid w:val="00802C43"/>
  </w:style>
  <w:style w:type="character" w:customStyle="1" w:styleId="ft9299">
    <w:name w:val="ft9299"/>
    <w:uiPriority w:val="99"/>
    <w:qFormat/>
    <w:rsid w:val="00802C43"/>
  </w:style>
  <w:style w:type="character" w:customStyle="1" w:styleId="ft9306">
    <w:name w:val="ft9306"/>
    <w:uiPriority w:val="99"/>
    <w:qFormat/>
    <w:rsid w:val="00802C43"/>
  </w:style>
  <w:style w:type="character" w:customStyle="1" w:styleId="ft8849">
    <w:name w:val="ft8849"/>
    <w:uiPriority w:val="99"/>
    <w:qFormat/>
    <w:rsid w:val="00802C43"/>
  </w:style>
  <w:style w:type="character" w:customStyle="1" w:styleId="ft9312">
    <w:name w:val="ft9312"/>
    <w:uiPriority w:val="99"/>
    <w:qFormat/>
    <w:rsid w:val="00802C43"/>
  </w:style>
  <w:style w:type="character" w:customStyle="1" w:styleId="ft9316">
    <w:name w:val="ft9316"/>
    <w:uiPriority w:val="99"/>
    <w:qFormat/>
    <w:rsid w:val="00802C43"/>
  </w:style>
  <w:style w:type="character" w:customStyle="1" w:styleId="ft9324">
    <w:name w:val="ft9324"/>
    <w:uiPriority w:val="99"/>
    <w:qFormat/>
    <w:rsid w:val="00802C43"/>
  </w:style>
  <w:style w:type="character" w:customStyle="1" w:styleId="ft9330">
    <w:name w:val="ft9330"/>
    <w:uiPriority w:val="99"/>
    <w:qFormat/>
    <w:rsid w:val="00802C43"/>
  </w:style>
  <w:style w:type="character" w:customStyle="1" w:styleId="18100">
    <w:name w:val="Знак Знак1810"/>
    <w:uiPriority w:val="99"/>
    <w:rsid w:val="00802C43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802C43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802C43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802C43"/>
    <w:rPr>
      <w:rFonts w:ascii="Wingdings" w:hAnsi="Wingdings"/>
    </w:rPr>
  </w:style>
  <w:style w:type="character" w:customStyle="1" w:styleId="WW8Num39z0">
    <w:name w:val="WW8Num39z0"/>
    <w:uiPriority w:val="99"/>
    <w:qFormat/>
    <w:rsid w:val="00802C43"/>
    <w:rPr>
      <w:rFonts w:ascii="Wingdings" w:hAnsi="Wingdings"/>
    </w:rPr>
  </w:style>
  <w:style w:type="character" w:customStyle="1" w:styleId="WW8Num42z0">
    <w:name w:val="WW8Num42z0"/>
    <w:uiPriority w:val="99"/>
    <w:qFormat/>
    <w:rsid w:val="00802C43"/>
    <w:rPr>
      <w:rFonts w:ascii="Wingdings" w:hAnsi="Wingdings"/>
    </w:rPr>
  </w:style>
  <w:style w:type="character" w:customStyle="1" w:styleId="WW8Num44z0">
    <w:name w:val="WW8Num44z0"/>
    <w:uiPriority w:val="99"/>
    <w:qFormat/>
    <w:rsid w:val="00802C43"/>
    <w:rPr>
      <w:rFonts w:ascii="Wingdings" w:hAnsi="Wingdings"/>
    </w:rPr>
  </w:style>
  <w:style w:type="character" w:customStyle="1" w:styleId="WW8Num44z1">
    <w:name w:val="WW8Num44z1"/>
    <w:uiPriority w:val="99"/>
    <w:qFormat/>
    <w:rsid w:val="00802C43"/>
    <w:rPr>
      <w:rFonts w:ascii="Courier New" w:hAnsi="Courier New"/>
    </w:rPr>
  </w:style>
  <w:style w:type="character" w:customStyle="1" w:styleId="WW8Num44z3">
    <w:name w:val="WW8Num44z3"/>
    <w:uiPriority w:val="99"/>
    <w:qFormat/>
    <w:rsid w:val="00802C43"/>
    <w:rPr>
      <w:rFonts w:ascii="Symbol" w:hAnsi="Symbol"/>
    </w:rPr>
  </w:style>
  <w:style w:type="character" w:customStyle="1" w:styleId="WW8Num47z0">
    <w:name w:val="WW8Num47z0"/>
    <w:uiPriority w:val="99"/>
    <w:qFormat/>
    <w:rsid w:val="00802C43"/>
    <w:rPr>
      <w:rFonts w:ascii="Wingdings" w:hAnsi="Wingdings"/>
    </w:rPr>
  </w:style>
  <w:style w:type="character" w:customStyle="1" w:styleId="WW8Num47z1">
    <w:name w:val="WW8Num47z1"/>
    <w:uiPriority w:val="99"/>
    <w:qFormat/>
    <w:rsid w:val="00802C43"/>
    <w:rPr>
      <w:rFonts w:ascii="Courier New" w:hAnsi="Courier New"/>
    </w:rPr>
  </w:style>
  <w:style w:type="character" w:customStyle="1" w:styleId="WW8Num47z3">
    <w:name w:val="WW8Num47z3"/>
    <w:uiPriority w:val="99"/>
    <w:qFormat/>
    <w:rsid w:val="00802C43"/>
    <w:rPr>
      <w:rFonts w:ascii="Symbol" w:hAnsi="Symbol"/>
    </w:rPr>
  </w:style>
  <w:style w:type="character" w:customStyle="1" w:styleId="WW8Num50z0">
    <w:name w:val="WW8Num50z0"/>
    <w:uiPriority w:val="99"/>
    <w:qFormat/>
    <w:rsid w:val="00802C43"/>
    <w:rPr>
      <w:rFonts w:ascii="Wingdings" w:hAnsi="Wingdings"/>
    </w:rPr>
  </w:style>
  <w:style w:type="character" w:customStyle="1" w:styleId="WW8Num51z0">
    <w:name w:val="WW8Num51z0"/>
    <w:uiPriority w:val="99"/>
    <w:qFormat/>
    <w:rsid w:val="00802C43"/>
    <w:rPr>
      <w:rFonts w:ascii="Wingdings" w:hAnsi="Wingdings"/>
    </w:rPr>
  </w:style>
  <w:style w:type="character" w:customStyle="1" w:styleId="WW8Num52z0">
    <w:name w:val="WW8Num52z0"/>
    <w:uiPriority w:val="99"/>
    <w:qFormat/>
    <w:rsid w:val="00802C43"/>
    <w:rPr>
      <w:rFonts w:ascii="Symbol" w:hAnsi="Symbol"/>
    </w:rPr>
  </w:style>
  <w:style w:type="character" w:customStyle="1" w:styleId="WW8Num53z0">
    <w:name w:val="WW8Num53z0"/>
    <w:uiPriority w:val="99"/>
    <w:qFormat/>
    <w:rsid w:val="00802C43"/>
    <w:rPr>
      <w:rFonts w:ascii="Wingdings" w:hAnsi="Wingdings"/>
    </w:rPr>
  </w:style>
  <w:style w:type="character" w:customStyle="1" w:styleId="WW8Num53z1">
    <w:name w:val="WW8Num53z1"/>
    <w:uiPriority w:val="99"/>
    <w:qFormat/>
    <w:rsid w:val="00802C43"/>
    <w:rPr>
      <w:rFonts w:ascii="Courier New" w:hAnsi="Courier New"/>
    </w:rPr>
  </w:style>
  <w:style w:type="character" w:customStyle="1" w:styleId="WW8Num53z3">
    <w:name w:val="WW8Num53z3"/>
    <w:uiPriority w:val="99"/>
    <w:qFormat/>
    <w:rsid w:val="00802C43"/>
    <w:rPr>
      <w:rFonts w:ascii="Symbol" w:hAnsi="Symbol"/>
    </w:rPr>
  </w:style>
  <w:style w:type="character" w:customStyle="1" w:styleId="WW8Num55z0">
    <w:name w:val="WW8Num55z0"/>
    <w:uiPriority w:val="99"/>
    <w:qFormat/>
    <w:rsid w:val="00802C43"/>
    <w:rPr>
      <w:rFonts w:ascii="Symbol" w:hAnsi="Symbol"/>
    </w:rPr>
  </w:style>
  <w:style w:type="character" w:customStyle="1" w:styleId="WW8Num56z0">
    <w:name w:val="WW8Num56z0"/>
    <w:uiPriority w:val="99"/>
    <w:qFormat/>
    <w:rsid w:val="00802C43"/>
    <w:rPr>
      <w:rFonts w:ascii="Symbol" w:hAnsi="Symbol"/>
    </w:rPr>
  </w:style>
  <w:style w:type="character" w:customStyle="1" w:styleId="WW8Num59z0">
    <w:name w:val="WW8Num59z0"/>
    <w:uiPriority w:val="99"/>
    <w:qFormat/>
    <w:rsid w:val="00802C43"/>
    <w:rPr>
      <w:rFonts w:ascii="Symbol" w:hAnsi="Symbol"/>
    </w:rPr>
  </w:style>
  <w:style w:type="character" w:customStyle="1" w:styleId="WW8Num63z0">
    <w:name w:val="WW8Num63z0"/>
    <w:uiPriority w:val="99"/>
    <w:qFormat/>
    <w:rsid w:val="00802C43"/>
    <w:rPr>
      <w:rFonts w:ascii="Symbol" w:hAnsi="Symbol"/>
    </w:rPr>
  </w:style>
  <w:style w:type="character" w:customStyle="1" w:styleId="WW8Num66z0">
    <w:name w:val="WW8Num66z0"/>
    <w:uiPriority w:val="99"/>
    <w:qFormat/>
    <w:rsid w:val="00802C43"/>
    <w:rPr>
      <w:rFonts w:ascii="Symbol" w:hAnsi="Symbol"/>
    </w:rPr>
  </w:style>
  <w:style w:type="character" w:customStyle="1" w:styleId="WW8Num69z1">
    <w:name w:val="WW8Num69z1"/>
    <w:uiPriority w:val="99"/>
    <w:qFormat/>
    <w:rsid w:val="00802C43"/>
    <w:rPr>
      <w:rFonts w:ascii="Wingdings" w:hAnsi="Wingdings"/>
    </w:rPr>
  </w:style>
  <w:style w:type="character" w:customStyle="1" w:styleId="WW8Num72z0">
    <w:name w:val="WW8Num72z0"/>
    <w:uiPriority w:val="99"/>
    <w:qFormat/>
    <w:rsid w:val="00802C43"/>
    <w:rPr>
      <w:rFonts w:ascii="Symbol" w:hAnsi="Symbol"/>
    </w:rPr>
  </w:style>
  <w:style w:type="character" w:customStyle="1" w:styleId="WW8Num72z1">
    <w:name w:val="WW8Num72z1"/>
    <w:uiPriority w:val="99"/>
    <w:qFormat/>
    <w:rsid w:val="00802C43"/>
    <w:rPr>
      <w:rFonts w:ascii="Courier New" w:hAnsi="Courier New"/>
    </w:rPr>
  </w:style>
  <w:style w:type="character" w:customStyle="1" w:styleId="WW8Num72z2">
    <w:name w:val="WW8Num72z2"/>
    <w:uiPriority w:val="99"/>
    <w:qFormat/>
    <w:rsid w:val="00802C43"/>
    <w:rPr>
      <w:rFonts w:ascii="Wingdings" w:hAnsi="Wingdings"/>
    </w:rPr>
  </w:style>
  <w:style w:type="character" w:customStyle="1" w:styleId="WW8Num74z0">
    <w:name w:val="WW8Num74z0"/>
    <w:uiPriority w:val="99"/>
    <w:qFormat/>
    <w:rsid w:val="00802C43"/>
    <w:rPr>
      <w:rFonts w:ascii="Symbol" w:hAnsi="Symbol"/>
    </w:rPr>
  </w:style>
  <w:style w:type="character" w:customStyle="1" w:styleId="WW8Num75z0">
    <w:name w:val="WW8Num75z0"/>
    <w:uiPriority w:val="99"/>
    <w:qFormat/>
    <w:rsid w:val="00802C43"/>
    <w:rPr>
      <w:rFonts w:ascii="Wingdings" w:hAnsi="Wingdings"/>
    </w:rPr>
  </w:style>
  <w:style w:type="character" w:customStyle="1" w:styleId="WW8Num75z1">
    <w:name w:val="WW8Num75z1"/>
    <w:uiPriority w:val="99"/>
    <w:qFormat/>
    <w:rsid w:val="00802C43"/>
    <w:rPr>
      <w:rFonts w:ascii="Courier New" w:hAnsi="Courier New"/>
    </w:rPr>
  </w:style>
  <w:style w:type="character" w:customStyle="1" w:styleId="WW8Num75z3">
    <w:name w:val="WW8Num75z3"/>
    <w:uiPriority w:val="99"/>
    <w:qFormat/>
    <w:rsid w:val="00802C43"/>
    <w:rPr>
      <w:rFonts w:ascii="Symbol" w:hAnsi="Symbol"/>
    </w:rPr>
  </w:style>
  <w:style w:type="character" w:customStyle="1" w:styleId="WW8Num77z0">
    <w:name w:val="WW8Num77z0"/>
    <w:uiPriority w:val="99"/>
    <w:qFormat/>
    <w:rsid w:val="00802C43"/>
    <w:rPr>
      <w:rFonts w:ascii="Symbol" w:hAnsi="Symbol"/>
    </w:rPr>
  </w:style>
  <w:style w:type="character" w:customStyle="1" w:styleId="WW8Num78z0">
    <w:name w:val="WW8Num78z0"/>
    <w:uiPriority w:val="99"/>
    <w:qFormat/>
    <w:rsid w:val="00802C43"/>
    <w:rPr>
      <w:rFonts w:ascii="Wingdings" w:hAnsi="Wingdings"/>
    </w:rPr>
  </w:style>
  <w:style w:type="character" w:customStyle="1" w:styleId="WW8Num78z1">
    <w:name w:val="WW8Num78z1"/>
    <w:uiPriority w:val="99"/>
    <w:qFormat/>
    <w:rsid w:val="00802C43"/>
    <w:rPr>
      <w:rFonts w:ascii="Courier New" w:hAnsi="Courier New"/>
    </w:rPr>
  </w:style>
  <w:style w:type="character" w:customStyle="1" w:styleId="WW8Num78z3">
    <w:name w:val="WW8Num78z3"/>
    <w:uiPriority w:val="99"/>
    <w:qFormat/>
    <w:rsid w:val="00802C43"/>
    <w:rPr>
      <w:rFonts w:ascii="Symbol" w:hAnsi="Symbol"/>
    </w:rPr>
  </w:style>
  <w:style w:type="character" w:customStyle="1" w:styleId="WW8Num79z0">
    <w:name w:val="WW8Num79z0"/>
    <w:uiPriority w:val="99"/>
    <w:qFormat/>
    <w:rsid w:val="00802C43"/>
    <w:rPr>
      <w:rFonts w:ascii="Symbol" w:hAnsi="Symbol"/>
    </w:rPr>
  </w:style>
  <w:style w:type="character" w:customStyle="1" w:styleId="WW8Num86z0">
    <w:name w:val="WW8Num86z0"/>
    <w:uiPriority w:val="99"/>
    <w:qFormat/>
    <w:rsid w:val="00802C43"/>
    <w:rPr>
      <w:rFonts w:ascii="Wingdings" w:hAnsi="Wingdings"/>
    </w:rPr>
  </w:style>
  <w:style w:type="character" w:customStyle="1" w:styleId="WW8Num86z1">
    <w:name w:val="WW8Num86z1"/>
    <w:uiPriority w:val="99"/>
    <w:qFormat/>
    <w:rsid w:val="00802C43"/>
    <w:rPr>
      <w:rFonts w:ascii="Courier New" w:hAnsi="Courier New"/>
    </w:rPr>
  </w:style>
  <w:style w:type="character" w:customStyle="1" w:styleId="WW8Num86z3">
    <w:name w:val="WW8Num86z3"/>
    <w:uiPriority w:val="99"/>
    <w:qFormat/>
    <w:rsid w:val="00802C43"/>
    <w:rPr>
      <w:rFonts w:ascii="Symbol" w:hAnsi="Symbol"/>
    </w:rPr>
  </w:style>
  <w:style w:type="character" w:customStyle="1" w:styleId="WW8Num87z0">
    <w:name w:val="WW8Num87z0"/>
    <w:uiPriority w:val="99"/>
    <w:qFormat/>
    <w:rsid w:val="00802C43"/>
    <w:rPr>
      <w:rFonts w:ascii="Symbol" w:hAnsi="Symbol"/>
    </w:rPr>
  </w:style>
  <w:style w:type="character" w:customStyle="1" w:styleId="WW8Num89z0">
    <w:name w:val="WW8Num89z0"/>
    <w:uiPriority w:val="99"/>
    <w:qFormat/>
    <w:rsid w:val="00802C43"/>
    <w:rPr>
      <w:rFonts w:ascii="Symbol" w:hAnsi="Symbol"/>
    </w:rPr>
  </w:style>
  <w:style w:type="character" w:customStyle="1" w:styleId="WW8Num90z0">
    <w:name w:val="WW8Num90z0"/>
    <w:uiPriority w:val="99"/>
    <w:qFormat/>
    <w:rsid w:val="00802C43"/>
    <w:rPr>
      <w:rFonts w:ascii="Symbol" w:hAnsi="Symbol"/>
    </w:rPr>
  </w:style>
  <w:style w:type="character" w:customStyle="1" w:styleId="WW8Num92z0">
    <w:name w:val="WW8Num92z0"/>
    <w:uiPriority w:val="99"/>
    <w:qFormat/>
    <w:rsid w:val="00802C43"/>
    <w:rPr>
      <w:rFonts w:ascii="Symbol" w:hAnsi="Symbol"/>
    </w:rPr>
  </w:style>
  <w:style w:type="character" w:customStyle="1" w:styleId="WW8Num93z0">
    <w:name w:val="WW8Num93z0"/>
    <w:uiPriority w:val="99"/>
    <w:qFormat/>
    <w:rsid w:val="00802C43"/>
    <w:rPr>
      <w:rFonts w:ascii="Wingdings" w:hAnsi="Wingdings"/>
    </w:rPr>
  </w:style>
  <w:style w:type="character" w:customStyle="1" w:styleId="WW8Num93z1">
    <w:name w:val="WW8Num93z1"/>
    <w:uiPriority w:val="99"/>
    <w:qFormat/>
    <w:rsid w:val="00802C43"/>
    <w:rPr>
      <w:rFonts w:ascii="Courier New" w:hAnsi="Courier New"/>
    </w:rPr>
  </w:style>
  <w:style w:type="character" w:customStyle="1" w:styleId="WW8Num93z3">
    <w:name w:val="WW8Num93z3"/>
    <w:uiPriority w:val="99"/>
    <w:qFormat/>
    <w:rsid w:val="00802C43"/>
    <w:rPr>
      <w:rFonts w:ascii="Symbol" w:hAnsi="Symbol"/>
    </w:rPr>
  </w:style>
  <w:style w:type="character" w:customStyle="1" w:styleId="WW8Num94z0">
    <w:name w:val="WW8Num94z0"/>
    <w:uiPriority w:val="99"/>
    <w:qFormat/>
    <w:rsid w:val="00802C43"/>
    <w:rPr>
      <w:rFonts w:ascii="Symbol" w:hAnsi="Symbol"/>
    </w:rPr>
  </w:style>
  <w:style w:type="character" w:customStyle="1" w:styleId="WW8Num97z0">
    <w:name w:val="WW8Num97z0"/>
    <w:uiPriority w:val="99"/>
    <w:qFormat/>
    <w:rsid w:val="00802C43"/>
    <w:rPr>
      <w:rFonts w:ascii="Symbol" w:hAnsi="Symbol"/>
    </w:rPr>
  </w:style>
  <w:style w:type="character" w:customStyle="1" w:styleId="WW8Num99z0">
    <w:name w:val="WW8Num99z0"/>
    <w:uiPriority w:val="99"/>
    <w:qFormat/>
    <w:rsid w:val="00802C43"/>
    <w:rPr>
      <w:rFonts w:ascii="Symbol" w:hAnsi="Symbol"/>
    </w:rPr>
  </w:style>
  <w:style w:type="character" w:customStyle="1" w:styleId="WW8Num101z0">
    <w:name w:val="WW8Num101z0"/>
    <w:uiPriority w:val="99"/>
    <w:qFormat/>
    <w:rsid w:val="00802C43"/>
    <w:rPr>
      <w:rFonts w:ascii="Symbol" w:hAnsi="Symbol"/>
    </w:rPr>
  </w:style>
  <w:style w:type="character" w:customStyle="1" w:styleId="WW8Num104z0">
    <w:name w:val="WW8Num104z0"/>
    <w:uiPriority w:val="99"/>
    <w:qFormat/>
    <w:rsid w:val="00802C43"/>
    <w:rPr>
      <w:rFonts w:ascii="Symbol" w:hAnsi="Symbol"/>
    </w:rPr>
  </w:style>
  <w:style w:type="character" w:customStyle="1" w:styleId="WW8Num107z0">
    <w:name w:val="WW8Num107z0"/>
    <w:uiPriority w:val="99"/>
    <w:qFormat/>
    <w:rsid w:val="00802C43"/>
    <w:rPr>
      <w:rFonts w:ascii="Symbol" w:hAnsi="Symbol"/>
    </w:rPr>
  </w:style>
  <w:style w:type="character" w:customStyle="1" w:styleId="WW8Num109z0">
    <w:name w:val="WW8Num109z0"/>
    <w:uiPriority w:val="99"/>
    <w:qFormat/>
    <w:rsid w:val="00802C43"/>
    <w:rPr>
      <w:rFonts w:ascii="Symbol" w:hAnsi="Symbol"/>
    </w:rPr>
  </w:style>
  <w:style w:type="character" w:customStyle="1" w:styleId="WW8Num112z1">
    <w:name w:val="WW8Num112z1"/>
    <w:uiPriority w:val="99"/>
    <w:qFormat/>
    <w:rsid w:val="00802C43"/>
    <w:rPr>
      <w:color w:val="000000"/>
    </w:rPr>
  </w:style>
  <w:style w:type="character" w:customStyle="1" w:styleId="WW8Num114z0">
    <w:name w:val="WW8Num114z0"/>
    <w:uiPriority w:val="99"/>
    <w:qFormat/>
    <w:rsid w:val="00802C43"/>
    <w:rPr>
      <w:rFonts w:ascii="Symbol" w:hAnsi="Symbol"/>
    </w:rPr>
  </w:style>
  <w:style w:type="character" w:customStyle="1" w:styleId="WW8Num117z0">
    <w:name w:val="WW8Num117z0"/>
    <w:uiPriority w:val="99"/>
    <w:qFormat/>
    <w:rsid w:val="00802C43"/>
    <w:rPr>
      <w:rFonts w:ascii="Symbol" w:hAnsi="Symbol"/>
    </w:rPr>
  </w:style>
  <w:style w:type="character" w:customStyle="1" w:styleId="WW8Num118z0">
    <w:name w:val="WW8Num118z0"/>
    <w:uiPriority w:val="99"/>
    <w:qFormat/>
    <w:rsid w:val="00802C43"/>
    <w:rPr>
      <w:rFonts w:ascii="Wingdings" w:hAnsi="Wingdings"/>
    </w:rPr>
  </w:style>
  <w:style w:type="character" w:customStyle="1" w:styleId="WW8Num118z1">
    <w:name w:val="WW8Num118z1"/>
    <w:uiPriority w:val="99"/>
    <w:qFormat/>
    <w:rsid w:val="00802C43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802C43"/>
    <w:rPr>
      <w:rFonts w:ascii="Symbol" w:hAnsi="Symbol"/>
    </w:rPr>
  </w:style>
  <w:style w:type="character" w:customStyle="1" w:styleId="WW8Num120z0">
    <w:name w:val="WW8Num120z0"/>
    <w:uiPriority w:val="99"/>
    <w:qFormat/>
    <w:rsid w:val="00802C43"/>
    <w:rPr>
      <w:rFonts w:ascii="Symbol" w:hAnsi="Symbol"/>
    </w:rPr>
  </w:style>
  <w:style w:type="character" w:customStyle="1" w:styleId="WW8Num121z0">
    <w:name w:val="WW8Num121z0"/>
    <w:uiPriority w:val="99"/>
    <w:qFormat/>
    <w:rsid w:val="00802C43"/>
    <w:rPr>
      <w:rFonts w:ascii="Symbol" w:hAnsi="Symbol"/>
    </w:rPr>
  </w:style>
  <w:style w:type="character" w:customStyle="1" w:styleId="WW8Num124z0">
    <w:name w:val="WW8Num124z0"/>
    <w:uiPriority w:val="99"/>
    <w:qFormat/>
    <w:rsid w:val="00802C43"/>
    <w:rPr>
      <w:rFonts w:ascii="Symbol" w:hAnsi="Symbol"/>
    </w:rPr>
  </w:style>
  <w:style w:type="character" w:customStyle="1" w:styleId="WW8Num125z0">
    <w:name w:val="WW8Num125z0"/>
    <w:uiPriority w:val="99"/>
    <w:qFormat/>
    <w:rsid w:val="00802C43"/>
    <w:rPr>
      <w:rFonts w:ascii="Wingdings" w:hAnsi="Wingdings"/>
    </w:rPr>
  </w:style>
  <w:style w:type="character" w:customStyle="1" w:styleId="WW8Num125z1">
    <w:name w:val="WW8Num125z1"/>
    <w:uiPriority w:val="99"/>
    <w:qFormat/>
    <w:rsid w:val="00802C43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802C43"/>
    <w:rPr>
      <w:rFonts w:ascii="Symbol" w:hAnsi="Symbol"/>
    </w:rPr>
  </w:style>
  <w:style w:type="character" w:customStyle="1" w:styleId="WW8Num126z0">
    <w:name w:val="WW8Num126z0"/>
    <w:uiPriority w:val="99"/>
    <w:qFormat/>
    <w:rsid w:val="00802C43"/>
    <w:rPr>
      <w:rFonts w:ascii="Symbol" w:hAnsi="Symbol"/>
    </w:rPr>
  </w:style>
  <w:style w:type="character" w:customStyle="1" w:styleId="WW8Num127z0">
    <w:name w:val="WW8Num127z0"/>
    <w:uiPriority w:val="99"/>
    <w:qFormat/>
    <w:rsid w:val="00802C43"/>
    <w:rPr>
      <w:rFonts w:ascii="Symbol" w:hAnsi="Symbol"/>
    </w:rPr>
  </w:style>
  <w:style w:type="character" w:customStyle="1" w:styleId="WW8Num130z0">
    <w:name w:val="WW8Num130z0"/>
    <w:uiPriority w:val="99"/>
    <w:qFormat/>
    <w:rsid w:val="00802C43"/>
    <w:rPr>
      <w:rFonts w:ascii="Symbol" w:hAnsi="Symbol"/>
    </w:rPr>
  </w:style>
  <w:style w:type="character" w:customStyle="1" w:styleId="WW8Num131z0">
    <w:name w:val="WW8Num131z0"/>
    <w:uiPriority w:val="99"/>
    <w:qFormat/>
    <w:rsid w:val="00802C43"/>
    <w:rPr>
      <w:rFonts w:ascii="Symbol" w:hAnsi="Symbol"/>
    </w:rPr>
  </w:style>
  <w:style w:type="character" w:customStyle="1" w:styleId="WW8Num132z0">
    <w:name w:val="WW8Num132z0"/>
    <w:uiPriority w:val="99"/>
    <w:qFormat/>
    <w:rsid w:val="00802C43"/>
    <w:rPr>
      <w:rFonts w:ascii="Symbol" w:hAnsi="Symbol"/>
    </w:rPr>
  </w:style>
  <w:style w:type="character" w:customStyle="1" w:styleId="WW8Num134z0">
    <w:name w:val="WW8Num134z0"/>
    <w:uiPriority w:val="99"/>
    <w:qFormat/>
    <w:rsid w:val="00802C43"/>
    <w:rPr>
      <w:rFonts w:ascii="Wingdings" w:hAnsi="Wingdings"/>
    </w:rPr>
  </w:style>
  <w:style w:type="character" w:customStyle="1" w:styleId="WW8Num136z0">
    <w:name w:val="WW8Num136z0"/>
    <w:uiPriority w:val="99"/>
    <w:qFormat/>
    <w:rsid w:val="00802C43"/>
    <w:rPr>
      <w:rFonts w:ascii="Symbol" w:hAnsi="Symbol"/>
    </w:rPr>
  </w:style>
  <w:style w:type="character" w:customStyle="1" w:styleId="WW8Num139z0">
    <w:name w:val="WW8Num139z0"/>
    <w:uiPriority w:val="99"/>
    <w:qFormat/>
    <w:rsid w:val="00802C43"/>
    <w:rPr>
      <w:rFonts w:ascii="Symbol" w:hAnsi="Symbol"/>
    </w:rPr>
  </w:style>
  <w:style w:type="character" w:customStyle="1" w:styleId="WW8Num143z0">
    <w:name w:val="WW8Num143z0"/>
    <w:uiPriority w:val="99"/>
    <w:qFormat/>
    <w:rsid w:val="00802C43"/>
    <w:rPr>
      <w:rFonts w:ascii="Symbol" w:hAnsi="Symbol"/>
    </w:rPr>
  </w:style>
  <w:style w:type="character" w:customStyle="1" w:styleId="WW8Num144z0">
    <w:name w:val="WW8Num144z0"/>
    <w:uiPriority w:val="99"/>
    <w:qFormat/>
    <w:rsid w:val="00802C43"/>
    <w:rPr>
      <w:rFonts w:ascii="Symbol" w:hAnsi="Symbol"/>
    </w:rPr>
  </w:style>
  <w:style w:type="character" w:customStyle="1" w:styleId="WW8Num145z0">
    <w:name w:val="WW8Num145z0"/>
    <w:uiPriority w:val="99"/>
    <w:qFormat/>
    <w:rsid w:val="00802C43"/>
    <w:rPr>
      <w:rFonts w:ascii="Symbol" w:hAnsi="Symbol"/>
    </w:rPr>
  </w:style>
  <w:style w:type="character" w:customStyle="1" w:styleId="WW8Num146z0">
    <w:name w:val="WW8Num146z0"/>
    <w:uiPriority w:val="99"/>
    <w:qFormat/>
    <w:rsid w:val="00802C43"/>
    <w:rPr>
      <w:rFonts w:ascii="Symbol" w:hAnsi="Symbol"/>
    </w:rPr>
  </w:style>
  <w:style w:type="character" w:customStyle="1" w:styleId="WW8Num147z0">
    <w:name w:val="WW8Num147z0"/>
    <w:uiPriority w:val="99"/>
    <w:qFormat/>
    <w:rsid w:val="00802C43"/>
    <w:rPr>
      <w:rFonts w:ascii="Wingdings" w:hAnsi="Wingdings"/>
    </w:rPr>
  </w:style>
  <w:style w:type="character" w:customStyle="1" w:styleId="WW8Num147z1">
    <w:name w:val="WW8Num147z1"/>
    <w:uiPriority w:val="99"/>
    <w:qFormat/>
    <w:rsid w:val="00802C43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802C43"/>
    <w:rPr>
      <w:rFonts w:ascii="Symbol" w:hAnsi="Symbol"/>
    </w:rPr>
  </w:style>
  <w:style w:type="character" w:customStyle="1" w:styleId="WW8Num150z0">
    <w:name w:val="WW8Num150z0"/>
    <w:uiPriority w:val="99"/>
    <w:qFormat/>
    <w:rsid w:val="00802C43"/>
    <w:rPr>
      <w:rFonts w:ascii="Symbol" w:hAnsi="Symbol"/>
    </w:rPr>
  </w:style>
  <w:style w:type="character" w:customStyle="1" w:styleId="WW8Num157z0">
    <w:name w:val="WW8Num157z0"/>
    <w:uiPriority w:val="99"/>
    <w:qFormat/>
    <w:rsid w:val="00802C43"/>
    <w:rPr>
      <w:rFonts w:ascii="Symbol" w:hAnsi="Symbol"/>
    </w:rPr>
  </w:style>
  <w:style w:type="character" w:customStyle="1" w:styleId="WW8Num159z0">
    <w:name w:val="WW8Num159z0"/>
    <w:uiPriority w:val="99"/>
    <w:qFormat/>
    <w:rsid w:val="00802C43"/>
    <w:rPr>
      <w:rFonts w:ascii="Symbol" w:hAnsi="Symbol"/>
    </w:rPr>
  </w:style>
  <w:style w:type="character" w:customStyle="1" w:styleId="WW8Num160z0">
    <w:name w:val="WW8Num160z0"/>
    <w:uiPriority w:val="99"/>
    <w:qFormat/>
    <w:rsid w:val="00802C43"/>
    <w:rPr>
      <w:rFonts w:ascii="Symbol" w:hAnsi="Symbol"/>
    </w:rPr>
  </w:style>
  <w:style w:type="character" w:customStyle="1" w:styleId="WW8Num162z0">
    <w:name w:val="WW8Num162z0"/>
    <w:uiPriority w:val="99"/>
    <w:qFormat/>
    <w:rsid w:val="00802C43"/>
    <w:rPr>
      <w:rFonts w:ascii="Symbol" w:hAnsi="Symbol"/>
    </w:rPr>
  </w:style>
  <w:style w:type="character" w:customStyle="1" w:styleId="WW8Num163z0">
    <w:name w:val="WW8Num163z0"/>
    <w:uiPriority w:val="99"/>
    <w:qFormat/>
    <w:rsid w:val="00802C43"/>
    <w:rPr>
      <w:rFonts w:ascii="Symbol" w:hAnsi="Symbol"/>
    </w:rPr>
  </w:style>
  <w:style w:type="character" w:customStyle="1" w:styleId="WW8Num164z0">
    <w:name w:val="WW8Num164z0"/>
    <w:uiPriority w:val="99"/>
    <w:qFormat/>
    <w:rsid w:val="00802C43"/>
    <w:rPr>
      <w:rFonts w:ascii="Wingdings" w:hAnsi="Wingdings"/>
    </w:rPr>
  </w:style>
  <w:style w:type="character" w:customStyle="1" w:styleId="WW8Num164z1">
    <w:name w:val="WW8Num164z1"/>
    <w:uiPriority w:val="99"/>
    <w:qFormat/>
    <w:rsid w:val="00802C43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802C43"/>
    <w:rPr>
      <w:rFonts w:ascii="Symbol" w:hAnsi="Symbol"/>
    </w:rPr>
  </w:style>
  <w:style w:type="character" w:customStyle="1" w:styleId="WW8Num168z0">
    <w:name w:val="WW8Num168z0"/>
    <w:uiPriority w:val="99"/>
    <w:qFormat/>
    <w:rsid w:val="00802C43"/>
    <w:rPr>
      <w:rFonts w:ascii="Symbol" w:hAnsi="Symbol"/>
    </w:rPr>
  </w:style>
  <w:style w:type="character" w:customStyle="1" w:styleId="WW8Num169z0">
    <w:name w:val="WW8Num169z0"/>
    <w:uiPriority w:val="99"/>
    <w:qFormat/>
    <w:rsid w:val="00802C43"/>
    <w:rPr>
      <w:rFonts w:ascii="Symbol" w:hAnsi="Symbol"/>
    </w:rPr>
  </w:style>
  <w:style w:type="character" w:customStyle="1" w:styleId="WW8Num170z0">
    <w:name w:val="WW8Num170z0"/>
    <w:uiPriority w:val="99"/>
    <w:qFormat/>
    <w:rsid w:val="00802C43"/>
    <w:rPr>
      <w:rFonts w:ascii="Symbol" w:hAnsi="Symbol"/>
    </w:rPr>
  </w:style>
  <w:style w:type="character" w:customStyle="1" w:styleId="WW8Num174z0">
    <w:name w:val="WW8Num174z0"/>
    <w:uiPriority w:val="99"/>
    <w:qFormat/>
    <w:rsid w:val="00802C43"/>
    <w:rPr>
      <w:rFonts w:ascii="Symbol" w:hAnsi="Symbol"/>
    </w:rPr>
  </w:style>
  <w:style w:type="character" w:customStyle="1" w:styleId="WW8Num177z0">
    <w:name w:val="WW8Num177z0"/>
    <w:uiPriority w:val="99"/>
    <w:qFormat/>
    <w:rsid w:val="00802C43"/>
    <w:rPr>
      <w:rFonts w:ascii="Symbol" w:hAnsi="Symbol"/>
    </w:rPr>
  </w:style>
  <w:style w:type="character" w:customStyle="1" w:styleId="WW8Num178z0">
    <w:name w:val="WW8Num178z0"/>
    <w:uiPriority w:val="99"/>
    <w:qFormat/>
    <w:rsid w:val="00802C43"/>
    <w:rPr>
      <w:rFonts w:ascii="Symbol" w:hAnsi="Symbol"/>
    </w:rPr>
  </w:style>
  <w:style w:type="character" w:customStyle="1" w:styleId="WW8Num182z0">
    <w:name w:val="WW8Num182z0"/>
    <w:uiPriority w:val="99"/>
    <w:qFormat/>
    <w:rsid w:val="00802C43"/>
    <w:rPr>
      <w:rFonts w:ascii="Symbol" w:hAnsi="Symbol"/>
    </w:rPr>
  </w:style>
  <w:style w:type="character" w:customStyle="1" w:styleId="WW8Num37z0">
    <w:name w:val="WW8Num37z0"/>
    <w:uiPriority w:val="99"/>
    <w:qFormat/>
    <w:rsid w:val="00802C43"/>
    <w:rPr>
      <w:rFonts w:ascii="Wingdings" w:hAnsi="Wingdings"/>
    </w:rPr>
  </w:style>
  <w:style w:type="character" w:customStyle="1" w:styleId="WW8Num38z0">
    <w:name w:val="WW8Num38z0"/>
    <w:uiPriority w:val="99"/>
    <w:qFormat/>
    <w:rsid w:val="00802C43"/>
    <w:rPr>
      <w:rFonts w:ascii="Wingdings" w:hAnsi="Wingdings"/>
    </w:rPr>
  </w:style>
  <w:style w:type="character" w:customStyle="1" w:styleId="WW8Num40z0">
    <w:name w:val="WW8Num40z0"/>
    <w:uiPriority w:val="99"/>
    <w:qFormat/>
    <w:rsid w:val="00802C43"/>
    <w:rPr>
      <w:rFonts w:ascii="Wingdings" w:hAnsi="Wingdings"/>
    </w:rPr>
  </w:style>
  <w:style w:type="character" w:customStyle="1" w:styleId="WW8Num41z0">
    <w:name w:val="WW8Num41z0"/>
    <w:uiPriority w:val="99"/>
    <w:qFormat/>
    <w:rsid w:val="00802C43"/>
    <w:rPr>
      <w:rFonts w:ascii="Wingdings" w:hAnsi="Wingdings"/>
    </w:rPr>
  </w:style>
  <w:style w:type="character" w:customStyle="1" w:styleId="WW8Num43z0">
    <w:name w:val="WW8Num43z0"/>
    <w:uiPriority w:val="99"/>
    <w:qFormat/>
    <w:rsid w:val="00802C43"/>
    <w:rPr>
      <w:rFonts w:ascii="Wingdings" w:hAnsi="Wingdings"/>
    </w:rPr>
  </w:style>
  <w:style w:type="character" w:customStyle="1" w:styleId="WW8Num20z1">
    <w:name w:val="WW8Num20z1"/>
    <w:uiPriority w:val="99"/>
    <w:qFormat/>
    <w:rsid w:val="00802C43"/>
    <w:rPr>
      <w:rFonts w:ascii="Courier New" w:hAnsi="Courier New"/>
    </w:rPr>
  </w:style>
  <w:style w:type="character" w:customStyle="1" w:styleId="WW8Num20z3">
    <w:name w:val="WW8Num20z3"/>
    <w:uiPriority w:val="99"/>
    <w:qFormat/>
    <w:rsid w:val="00802C43"/>
    <w:rPr>
      <w:rFonts w:ascii="Symbol" w:hAnsi="Symbol"/>
    </w:rPr>
  </w:style>
  <w:style w:type="character" w:customStyle="1" w:styleId="WW8Num26z3">
    <w:name w:val="WW8Num26z3"/>
    <w:uiPriority w:val="99"/>
    <w:qFormat/>
    <w:rsid w:val="00802C43"/>
    <w:rPr>
      <w:rFonts w:ascii="Symbol" w:hAnsi="Symbol"/>
    </w:rPr>
  </w:style>
  <w:style w:type="character" w:customStyle="1" w:styleId="WW8Num33z0">
    <w:name w:val="WW8Num33z0"/>
    <w:uiPriority w:val="99"/>
    <w:qFormat/>
    <w:rsid w:val="00802C43"/>
    <w:rPr>
      <w:rFonts w:ascii="Wingdings" w:hAnsi="Wingdings"/>
    </w:rPr>
  </w:style>
  <w:style w:type="character" w:customStyle="1" w:styleId="WW8Num33z3">
    <w:name w:val="WW8Num33z3"/>
    <w:uiPriority w:val="99"/>
    <w:qFormat/>
    <w:rsid w:val="00802C43"/>
    <w:rPr>
      <w:rFonts w:ascii="Symbol" w:hAnsi="Symbol"/>
    </w:rPr>
  </w:style>
  <w:style w:type="character" w:customStyle="1" w:styleId="WW8Num33z4">
    <w:name w:val="WW8Num33z4"/>
    <w:uiPriority w:val="99"/>
    <w:qFormat/>
    <w:rsid w:val="00802C43"/>
    <w:rPr>
      <w:rFonts w:ascii="Courier New" w:hAnsi="Courier New"/>
    </w:rPr>
  </w:style>
  <w:style w:type="character" w:customStyle="1" w:styleId="WW8Num34z0">
    <w:name w:val="WW8Num34z0"/>
    <w:uiPriority w:val="99"/>
    <w:qFormat/>
    <w:rsid w:val="00802C43"/>
    <w:rPr>
      <w:rFonts w:ascii="Wingdings" w:hAnsi="Wingdings"/>
    </w:rPr>
  </w:style>
  <w:style w:type="character" w:customStyle="1" w:styleId="WW8Num34z1">
    <w:name w:val="WW8Num34z1"/>
    <w:uiPriority w:val="99"/>
    <w:qFormat/>
    <w:rsid w:val="00802C43"/>
    <w:rPr>
      <w:rFonts w:ascii="Courier New" w:hAnsi="Courier New"/>
    </w:rPr>
  </w:style>
  <w:style w:type="character" w:customStyle="1" w:styleId="WW8Num34z3">
    <w:name w:val="WW8Num34z3"/>
    <w:uiPriority w:val="99"/>
    <w:qFormat/>
    <w:rsid w:val="00802C43"/>
    <w:rPr>
      <w:rFonts w:ascii="Symbol" w:hAnsi="Symbol"/>
    </w:rPr>
  </w:style>
  <w:style w:type="character" w:customStyle="1" w:styleId="WW8Num35z0">
    <w:name w:val="WW8Num35z0"/>
    <w:uiPriority w:val="99"/>
    <w:qFormat/>
    <w:rsid w:val="00802C43"/>
    <w:rPr>
      <w:rFonts w:ascii="Wingdings" w:hAnsi="Wingdings"/>
    </w:rPr>
  </w:style>
  <w:style w:type="character" w:customStyle="1" w:styleId="WW8Num35z1">
    <w:name w:val="WW8Num35z1"/>
    <w:uiPriority w:val="99"/>
    <w:qFormat/>
    <w:rsid w:val="00802C43"/>
    <w:rPr>
      <w:rFonts w:ascii="Courier New" w:hAnsi="Courier New"/>
    </w:rPr>
  </w:style>
  <w:style w:type="character" w:customStyle="1" w:styleId="WW8Num35z3">
    <w:name w:val="WW8Num35z3"/>
    <w:uiPriority w:val="99"/>
    <w:qFormat/>
    <w:rsid w:val="00802C43"/>
    <w:rPr>
      <w:rFonts w:ascii="Symbol" w:hAnsi="Symbol"/>
    </w:rPr>
  </w:style>
  <w:style w:type="character" w:customStyle="1" w:styleId="WW8Num36z1">
    <w:name w:val="WW8Num36z1"/>
    <w:uiPriority w:val="99"/>
    <w:qFormat/>
    <w:rsid w:val="00802C43"/>
    <w:rPr>
      <w:rFonts w:ascii="Courier New" w:hAnsi="Courier New"/>
    </w:rPr>
  </w:style>
  <w:style w:type="character" w:customStyle="1" w:styleId="WW8Num36z3">
    <w:name w:val="WW8Num36z3"/>
    <w:uiPriority w:val="99"/>
    <w:qFormat/>
    <w:rsid w:val="00802C43"/>
    <w:rPr>
      <w:rFonts w:ascii="Symbol" w:hAnsi="Symbol"/>
    </w:rPr>
  </w:style>
  <w:style w:type="character" w:customStyle="1" w:styleId="WW8Num37z1">
    <w:name w:val="WW8Num37z1"/>
    <w:uiPriority w:val="99"/>
    <w:qFormat/>
    <w:rsid w:val="00802C43"/>
    <w:rPr>
      <w:rFonts w:ascii="Courier New" w:hAnsi="Courier New"/>
    </w:rPr>
  </w:style>
  <w:style w:type="character" w:customStyle="1" w:styleId="WW8Num37z3">
    <w:name w:val="WW8Num37z3"/>
    <w:uiPriority w:val="99"/>
    <w:qFormat/>
    <w:rsid w:val="00802C43"/>
    <w:rPr>
      <w:rFonts w:ascii="Symbol" w:hAnsi="Symbol"/>
    </w:rPr>
  </w:style>
  <w:style w:type="character" w:customStyle="1" w:styleId="WW8Num39z1">
    <w:name w:val="WW8Num39z1"/>
    <w:uiPriority w:val="99"/>
    <w:qFormat/>
    <w:rsid w:val="00802C43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802C43"/>
    <w:rPr>
      <w:rFonts w:ascii="Symbol" w:hAnsi="Symbol"/>
    </w:rPr>
  </w:style>
  <w:style w:type="character" w:customStyle="1" w:styleId="WW8Num39z4">
    <w:name w:val="WW8Num39z4"/>
    <w:uiPriority w:val="99"/>
    <w:qFormat/>
    <w:rsid w:val="00802C43"/>
    <w:rPr>
      <w:rFonts w:ascii="Courier New" w:hAnsi="Courier New"/>
    </w:rPr>
  </w:style>
  <w:style w:type="character" w:customStyle="1" w:styleId="WW8Num42z1">
    <w:name w:val="WW8Num42z1"/>
    <w:uiPriority w:val="99"/>
    <w:qFormat/>
    <w:rsid w:val="00802C43"/>
    <w:rPr>
      <w:rFonts w:ascii="Courier New" w:hAnsi="Courier New"/>
    </w:rPr>
  </w:style>
  <w:style w:type="character" w:customStyle="1" w:styleId="WW8Num42z3">
    <w:name w:val="WW8Num42z3"/>
    <w:uiPriority w:val="99"/>
    <w:qFormat/>
    <w:rsid w:val="00802C43"/>
    <w:rPr>
      <w:rFonts w:ascii="Symbol" w:hAnsi="Symbol"/>
    </w:rPr>
  </w:style>
  <w:style w:type="character" w:customStyle="1" w:styleId="WW8Num45z0">
    <w:name w:val="WW8Num45z0"/>
    <w:uiPriority w:val="99"/>
    <w:qFormat/>
    <w:rsid w:val="00802C43"/>
    <w:rPr>
      <w:rFonts w:ascii="Wingdings" w:hAnsi="Wingdings"/>
    </w:rPr>
  </w:style>
  <w:style w:type="character" w:customStyle="1" w:styleId="WW8Num45z1">
    <w:name w:val="WW8Num45z1"/>
    <w:uiPriority w:val="99"/>
    <w:qFormat/>
    <w:rsid w:val="00802C43"/>
    <w:rPr>
      <w:rFonts w:ascii="Courier New" w:hAnsi="Courier New"/>
    </w:rPr>
  </w:style>
  <w:style w:type="character" w:customStyle="1" w:styleId="WW8Num45z3">
    <w:name w:val="WW8Num45z3"/>
    <w:uiPriority w:val="99"/>
    <w:qFormat/>
    <w:rsid w:val="00802C43"/>
    <w:rPr>
      <w:rFonts w:ascii="Symbol" w:hAnsi="Symbol"/>
    </w:rPr>
  </w:style>
  <w:style w:type="character" w:customStyle="1" w:styleId="WW8Num46z0">
    <w:name w:val="WW8Num46z0"/>
    <w:uiPriority w:val="99"/>
    <w:qFormat/>
    <w:rsid w:val="00802C43"/>
    <w:rPr>
      <w:rFonts w:ascii="Wingdings" w:hAnsi="Wingdings"/>
    </w:rPr>
  </w:style>
  <w:style w:type="character" w:customStyle="1" w:styleId="WW8Num46z1">
    <w:name w:val="WW8Num46z1"/>
    <w:uiPriority w:val="99"/>
    <w:qFormat/>
    <w:rsid w:val="00802C43"/>
    <w:rPr>
      <w:rFonts w:ascii="Courier New" w:hAnsi="Courier New"/>
    </w:rPr>
  </w:style>
  <w:style w:type="character" w:customStyle="1" w:styleId="WW8Num46z3">
    <w:name w:val="WW8Num46z3"/>
    <w:uiPriority w:val="99"/>
    <w:qFormat/>
    <w:rsid w:val="00802C43"/>
    <w:rPr>
      <w:rFonts w:ascii="Symbol" w:hAnsi="Symbol"/>
    </w:rPr>
  </w:style>
  <w:style w:type="character" w:customStyle="1" w:styleId="WW8Num48z0">
    <w:name w:val="WW8Num48z0"/>
    <w:uiPriority w:val="99"/>
    <w:qFormat/>
    <w:rsid w:val="00802C43"/>
    <w:rPr>
      <w:rFonts w:ascii="Wingdings" w:hAnsi="Wingdings"/>
    </w:rPr>
  </w:style>
  <w:style w:type="character" w:customStyle="1" w:styleId="WW8Num48z1">
    <w:name w:val="WW8Num48z1"/>
    <w:uiPriority w:val="99"/>
    <w:qFormat/>
    <w:rsid w:val="00802C43"/>
    <w:rPr>
      <w:rFonts w:ascii="Courier New" w:hAnsi="Courier New"/>
    </w:rPr>
  </w:style>
  <w:style w:type="character" w:customStyle="1" w:styleId="WW8Num48z3">
    <w:name w:val="WW8Num48z3"/>
    <w:uiPriority w:val="99"/>
    <w:qFormat/>
    <w:rsid w:val="00802C43"/>
    <w:rPr>
      <w:rFonts w:ascii="Symbol" w:hAnsi="Symbol"/>
    </w:rPr>
  </w:style>
  <w:style w:type="character" w:customStyle="1" w:styleId="WW8Num49z0">
    <w:name w:val="WW8Num49z0"/>
    <w:uiPriority w:val="99"/>
    <w:qFormat/>
    <w:rsid w:val="00802C43"/>
    <w:rPr>
      <w:rFonts w:ascii="Wingdings" w:hAnsi="Wingdings"/>
    </w:rPr>
  </w:style>
  <w:style w:type="character" w:customStyle="1" w:styleId="WW8Num49z1">
    <w:name w:val="WW8Num49z1"/>
    <w:uiPriority w:val="99"/>
    <w:qFormat/>
    <w:rsid w:val="00802C43"/>
    <w:rPr>
      <w:rFonts w:ascii="Courier New" w:hAnsi="Courier New"/>
    </w:rPr>
  </w:style>
  <w:style w:type="character" w:customStyle="1" w:styleId="WW8Num49z3">
    <w:name w:val="WW8Num49z3"/>
    <w:uiPriority w:val="99"/>
    <w:qFormat/>
    <w:rsid w:val="00802C43"/>
    <w:rPr>
      <w:rFonts w:ascii="Symbol" w:hAnsi="Symbol"/>
    </w:rPr>
  </w:style>
  <w:style w:type="character" w:customStyle="1" w:styleId="WW8Num50z1">
    <w:name w:val="WW8Num50z1"/>
    <w:uiPriority w:val="99"/>
    <w:qFormat/>
    <w:rsid w:val="00802C43"/>
    <w:rPr>
      <w:rFonts w:ascii="Courier New" w:hAnsi="Courier New"/>
    </w:rPr>
  </w:style>
  <w:style w:type="character" w:customStyle="1" w:styleId="WW8Num50z3">
    <w:name w:val="WW8Num50z3"/>
    <w:uiPriority w:val="99"/>
    <w:qFormat/>
    <w:rsid w:val="00802C43"/>
    <w:rPr>
      <w:rFonts w:ascii="Symbol" w:hAnsi="Symbol"/>
    </w:rPr>
  </w:style>
  <w:style w:type="character" w:customStyle="1" w:styleId="WW8Num51z1">
    <w:name w:val="WW8Num51z1"/>
    <w:uiPriority w:val="99"/>
    <w:qFormat/>
    <w:rsid w:val="00802C43"/>
    <w:rPr>
      <w:rFonts w:ascii="Courier New" w:hAnsi="Courier New"/>
    </w:rPr>
  </w:style>
  <w:style w:type="character" w:customStyle="1" w:styleId="WW8Num51z3">
    <w:name w:val="WW8Num51z3"/>
    <w:uiPriority w:val="99"/>
    <w:qFormat/>
    <w:rsid w:val="00802C43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802C43"/>
  </w:style>
  <w:style w:type="character" w:customStyle="1" w:styleId="FontStyle1600">
    <w:name w:val="Font Style160"/>
    <w:uiPriority w:val="99"/>
    <w:qFormat/>
    <w:rsid w:val="00802C43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802C43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802C43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802C43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802C43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802C43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802C4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802C43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802C43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802C43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802C43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802C43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802C43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802C4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802C4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802C43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802C43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802C43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802C43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802C43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802C43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802C43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802C43"/>
    <w:rPr>
      <w:rFonts w:cs="Times New Roman"/>
    </w:rPr>
  </w:style>
  <w:style w:type="character" w:customStyle="1" w:styleId="c8">
    <w:name w:val="c8"/>
    <w:basedOn w:val="a3"/>
    <w:uiPriority w:val="99"/>
    <w:qFormat/>
    <w:rsid w:val="00802C43"/>
    <w:rPr>
      <w:rFonts w:cs="Times New Roman"/>
    </w:rPr>
  </w:style>
  <w:style w:type="character" w:customStyle="1" w:styleId="FontStyle805">
    <w:name w:val="Font Style805"/>
    <w:uiPriority w:val="99"/>
    <w:qFormat/>
    <w:rsid w:val="00802C43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802C43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802C43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802C43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802C43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802C43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802C43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802C43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802C4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802C4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802C4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802C43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802C43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802C43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802C43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802C43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802C4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802C4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802C43"/>
  </w:style>
  <w:style w:type="character" w:customStyle="1" w:styleId="11ff6">
    <w:name w:val="Слабое выделение11"/>
    <w:uiPriority w:val="99"/>
    <w:qFormat/>
    <w:rsid w:val="00802C43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802C43"/>
    <w:rPr>
      <w:b/>
    </w:rPr>
  </w:style>
  <w:style w:type="character" w:customStyle="1" w:styleId="mathjax1">
    <w:name w:val="mathjax1"/>
    <w:uiPriority w:val="99"/>
    <w:qFormat/>
    <w:rsid w:val="00802C43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802C43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802C43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802C43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802C43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802C43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802C43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802C43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802C43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802C43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802C43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802C43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802C43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802C43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802C43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802C43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802C43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802C43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802C43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802C43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802C43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802C43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802C43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802C43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802C43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802C43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802C43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802C43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802C43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802C43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802C43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802C43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802C43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802C43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802C43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802C43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802C43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802C43"/>
    <w:rPr>
      <w:rFonts w:cs="Times New Roman"/>
    </w:rPr>
  </w:style>
  <w:style w:type="character" w:customStyle="1" w:styleId="WW8Num24z4">
    <w:name w:val="WW8Num24z4"/>
    <w:uiPriority w:val="99"/>
    <w:rsid w:val="00802C43"/>
  </w:style>
  <w:style w:type="character" w:customStyle="1" w:styleId="WW8Num24z5">
    <w:name w:val="WW8Num24z5"/>
    <w:uiPriority w:val="99"/>
    <w:rsid w:val="00802C43"/>
  </w:style>
  <w:style w:type="character" w:customStyle="1" w:styleId="WW8Num24z6">
    <w:name w:val="WW8Num24z6"/>
    <w:uiPriority w:val="99"/>
    <w:rsid w:val="00802C43"/>
  </w:style>
  <w:style w:type="character" w:customStyle="1" w:styleId="WW8Num24z7">
    <w:name w:val="WW8Num24z7"/>
    <w:uiPriority w:val="99"/>
    <w:rsid w:val="00802C43"/>
  </w:style>
  <w:style w:type="character" w:customStyle="1" w:styleId="WW8Num24z8">
    <w:name w:val="WW8Num24z8"/>
    <w:uiPriority w:val="99"/>
    <w:rsid w:val="00802C43"/>
  </w:style>
  <w:style w:type="character" w:customStyle="1" w:styleId="WW8Num25z4">
    <w:name w:val="WW8Num25z4"/>
    <w:uiPriority w:val="99"/>
    <w:rsid w:val="00802C43"/>
  </w:style>
  <w:style w:type="character" w:customStyle="1" w:styleId="WW8Num25z5">
    <w:name w:val="WW8Num25z5"/>
    <w:uiPriority w:val="99"/>
    <w:rsid w:val="00802C43"/>
  </w:style>
  <w:style w:type="character" w:customStyle="1" w:styleId="WW8Num25z6">
    <w:name w:val="WW8Num25z6"/>
    <w:uiPriority w:val="99"/>
    <w:rsid w:val="00802C43"/>
  </w:style>
  <w:style w:type="character" w:customStyle="1" w:styleId="WW8Num25z7">
    <w:name w:val="WW8Num25z7"/>
    <w:uiPriority w:val="99"/>
    <w:rsid w:val="00802C43"/>
  </w:style>
  <w:style w:type="character" w:customStyle="1" w:styleId="WW8Num25z8">
    <w:name w:val="WW8Num25z8"/>
    <w:uiPriority w:val="99"/>
    <w:rsid w:val="00802C43"/>
  </w:style>
  <w:style w:type="character" w:customStyle="1" w:styleId="WW8Num30z2">
    <w:name w:val="WW8Num30z2"/>
    <w:uiPriority w:val="99"/>
    <w:rsid w:val="00802C43"/>
  </w:style>
  <w:style w:type="character" w:customStyle="1" w:styleId="WW8Num30z4">
    <w:name w:val="WW8Num30z4"/>
    <w:uiPriority w:val="99"/>
    <w:rsid w:val="00802C43"/>
  </w:style>
  <w:style w:type="character" w:customStyle="1" w:styleId="WW8Num30z5">
    <w:name w:val="WW8Num30z5"/>
    <w:uiPriority w:val="99"/>
    <w:rsid w:val="00802C43"/>
  </w:style>
  <w:style w:type="character" w:customStyle="1" w:styleId="WW8Num30z6">
    <w:name w:val="WW8Num30z6"/>
    <w:uiPriority w:val="99"/>
    <w:rsid w:val="00802C43"/>
  </w:style>
  <w:style w:type="character" w:customStyle="1" w:styleId="WW8Num30z7">
    <w:name w:val="WW8Num30z7"/>
    <w:uiPriority w:val="99"/>
    <w:rsid w:val="00802C43"/>
  </w:style>
  <w:style w:type="character" w:customStyle="1" w:styleId="WW8Num30z8">
    <w:name w:val="WW8Num30z8"/>
    <w:uiPriority w:val="99"/>
    <w:rsid w:val="00802C43"/>
  </w:style>
  <w:style w:type="character" w:customStyle="1" w:styleId="WW8Num32z4">
    <w:name w:val="WW8Num32z4"/>
    <w:uiPriority w:val="99"/>
    <w:rsid w:val="00802C43"/>
  </w:style>
  <w:style w:type="character" w:customStyle="1" w:styleId="WW8Num32z5">
    <w:name w:val="WW8Num32z5"/>
    <w:uiPriority w:val="99"/>
    <w:rsid w:val="00802C43"/>
  </w:style>
  <w:style w:type="character" w:customStyle="1" w:styleId="WW8Num32z6">
    <w:name w:val="WW8Num32z6"/>
    <w:uiPriority w:val="99"/>
    <w:rsid w:val="00802C43"/>
  </w:style>
  <w:style w:type="character" w:customStyle="1" w:styleId="WW8Num32z7">
    <w:name w:val="WW8Num32z7"/>
    <w:uiPriority w:val="99"/>
    <w:rsid w:val="00802C43"/>
  </w:style>
  <w:style w:type="character" w:customStyle="1" w:styleId="WW8Num32z8">
    <w:name w:val="WW8Num32z8"/>
    <w:uiPriority w:val="99"/>
    <w:rsid w:val="00802C43"/>
  </w:style>
  <w:style w:type="character" w:customStyle="1" w:styleId="WW8Num33z1">
    <w:name w:val="WW8Num33z1"/>
    <w:uiPriority w:val="99"/>
    <w:rsid w:val="00802C43"/>
  </w:style>
  <w:style w:type="character" w:customStyle="1" w:styleId="WW8Num33z2">
    <w:name w:val="WW8Num33z2"/>
    <w:uiPriority w:val="99"/>
    <w:rsid w:val="00802C43"/>
  </w:style>
  <w:style w:type="character" w:customStyle="1" w:styleId="WW8Num33z5">
    <w:name w:val="WW8Num33z5"/>
    <w:uiPriority w:val="99"/>
    <w:rsid w:val="00802C43"/>
  </w:style>
  <w:style w:type="character" w:customStyle="1" w:styleId="WW8Num33z6">
    <w:name w:val="WW8Num33z6"/>
    <w:uiPriority w:val="99"/>
    <w:rsid w:val="00802C43"/>
  </w:style>
  <w:style w:type="character" w:customStyle="1" w:styleId="WW8Num33z7">
    <w:name w:val="WW8Num33z7"/>
    <w:uiPriority w:val="99"/>
    <w:rsid w:val="00802C43"/>
  </w:style>
  <w:style w:type="character" w:customStyle="1" w:styleId="WW8Num33z8">
    <w:name w:val="WW8Num33z8"/>
    <w:uiPriority w:val="99"/>
    <w:rsid w:val="00802C43"/>
  </w:style>
  <w:style w:type="character" w:customStyle="1" w:styleId="WW8Num35z2">
    <w:name w:val="WW8Num35z2"/>
    <w:uiPriority w:val="99"/>
    <w:rsid w:val="00802C43"/>
  </w:style>
  <w:style w:type="character" w:customStyle="1" w:styleId="WW8Num35z4">
    <w:name w:val="WW8Num35z4"/>
    <w:uiPriority w:val="99"/>
    <w:rsid w:val="00802C43"/>
  </w:style>
  <w:style w:type="character" w:customStyle="1" w:styleId="WW8Num35z5">
    <w:name w:val="WW8Num35z5"/>
    <w:uiPriority w:val="99"/>
    <w:rsid w:val="00802C43"/>
  </w:style>
  <w:style w:type="character" w:customStyle="1" w:styleId="WW8Num35z6">
    <w:name w:val="WW8Num35z6"/>
    <w:uiPriority w:val="99"/>
    <w:rsid w:val="00802C43"/>
  </w:style>
  <w:style w:type="character" w:customStyle="1" w:styleId="WW8Num35z7">
    <w:name w:val="WW8Num35z7"/>
    <w:uiPriority w:val="99"/>
    <w:rsid w:val="00802C43"/>
  </w:style>
  <w:style w:type="character" w:customStyle="1" w:styleId="WW8Num35z8">
    <w:name w:val="WW8Num35z8"/>
    <w:uiPriority w:val="99"/>
    <w:rsid w:val="00802C43"/>
  </w:style>
  <w:style w:type="character" w:customStyle="1" w:styleId="WW8Num37z2">
    <w:name w:val="WW8Num37z2"/>
    <w:uiPriority w:val="99"/>
    <w:rsid w:val="00802C43"/>
  </w:style>
  <w:style w:type="character" w:customStyle="1" w:styleId="WW8Num37z4">
    <w:name w:val="WW8Num37z4"/>
    <w:uiPriority w:val="99"/>
    <w:rsid w:val="00802C43"/>
  </w:style>
  <w:style w:type="character" w:customStyle="1" w:styleId="WW8Num37z5">
    <w:name w:val="WW8Num37z5"/>
    <w:uiPriority w:val="99"/>
    <w:qFormat/>
    <w:rsid w:val="00802C43"/>
  </w:style>
  <w:style w:type="character" w:customStyle="1" w:styleId="WW8Num37z6">
    <w:name w:val="WW8Num37z6"/>
    <w:uiPriority w:val="99"/>
    <w:rsid w:val="00802C43"/>
  </w:style>
  <w:style w:type="character" w:customStyle="1" w:styleId="WW8Num37z7">
    <w:name w:val="WW8Num37z7"/>
    <w:uiPriority w:val="99"/>
    <w:rsid w:val="00802C43"/>
  </w:style>
  <w:style w:type="character" w:customStyle="1" w:styleId="WW8Num37z8">
    <w:name w:val="WW8Num37z8"/>
    <w:uiPriority w:val="99"/>
    <w:rsid w:val="00802C43"/>
  </w:style>
  <w:style w:type="character" w:customStyle="1" w:styleId="WW8Num38z1">
    <w:name w:val="WW8Num38z1"/>
    <w:uiPriority w:val="99"/>
    <w:rsid w:val="00802C43"/>
  </w:style>
  <w:style w:type="character" w:customStyle="1" w:styleId="WW8Num38z2">
    <w:name w:val="WW8Num38z2"/>
    <w:uiPriority w:val="99"/>
    <w:rsid w:val="00802C43"/>
  </w:style>
  <w:style w:type="character" w:customStyle="1" w:styleId="WW8Num38z3">
    <w:name w:val="WW8Num38z3"/>
    <w:uiPriority w:val="99"/>
    <w:rsid w:val="00802C43"/>
  </w:style>
  <w:style w:type="character" w:customStyle="1" w:styleId="WW8Num38z4">
    <w:name w:val="WW8Num38z4"/>
    <w:uiPriority w:val="99"/>
    <w:rsid w:val="00802C43"/>
  </w:style>
  <w:style w:type="character" w:customStyle="1" w:styleId="WW8Num38z5">
    <w:name w:val="WW8Num38z5"/>
    <w:uiPriority w:val="99"/>
    <w:rsid w:val="00802C43"/>
  </w:style>
  <w:style w:type="character" w:customStyle="1" w:styleId="WW8Num38z6">
    <w:name w:val="WW8Num38z6"/>
    <w:uiPriority w:val="99"/>
    <w:rsid w:val="00802C43"/>
  </w:style>
  <w:style w:type="character" w:customStyle="1" w:styleId="WW8Num38z7">
    <w:name w:val="WW8Num38z7"/>
    <w:uiPriority w:val="99"/>
    <w:rsid w:val="00802C43"/>
  </w:style>
  <w:style w:type="character" w:customStyle="1" w:styleId="WW8Num38z8">
    <w:name w:val="WW8Num38z8"/>
    <w:uiPriority w:val="99"/>
    <w:rsid w:val="00802C43"/>
  </w:style>
  <w:style w:type="character" w:customStyle="1" w:styleId="WW8Num40z1">
    <w:name w:val="WW8Num40z1"/>
    <w:uiPriority w:val="99"/>
    <w:rsid w:val="00802C43"/>
    <w:rPr>
      <w:rFonts w:ascii="Courier New" w:hAnsi="Courier New"/>
    </w:rPr>
  </w:style>
  <w:style w:type="character" w:customStyle="1" w:styleId="WW8Num40z2">
    <w:name w:val="WW8Num40z2"/>
    <w:uiPriority w:val="99"/>
    <w:rsid w:val="00802C43"/>
    <w:rPr>
      <w:rFonts w:ascii="Wingdings" w:hAnsi="Wingdings"/>
    </w:rPr>
  </w:style>
  <w:style w:type="character" w:customStyle="1" w:styleId="WW8Num41z1">
    <w:name w:val="WW8Num41z1"/>
    <w:uiPriority w:val="99"/>
    <w:rsid w:val="00802C43"/>
  </w:style>
  <w:style w:type="character" w:customStyle="1" w:styleId="WW8Num41z2">
    <w:name w:val="WW8Num41z2"/>
    <w:uiPriority w:val="99"/>
    <w:rsid w:val="00802C43"/>
  </w:style>
  <w:style w:type="character" w:customStyle="1" w:styleId="WW8Num41z3">
    <w:name w:val="WW8Num41z3"/>
    <w:uiPriority w:val="99"/>
    <w:rsid w:val="00802C43"/>
  </w:style>
  <w:style w:type="character" w:customStyle="1" w:styleId="WW8Num41z4">
    <w:name w:val="WW8Num41z4"/>
    <w:uiPriority w:val="99"/>
    <w:rsid w:val="00802C43"/>
  </w:style>
  <w:style w:type="character" w:customStyle="1" w:styleId="WW8Num41z5">
    <w:name w:val="WW8Num41z5"/>
    <w:uiPriority w:val="99"/>
    <w:rsid w:val="00802C43"/>
  </w:style>
  <w:style w:type="character" w:customStyle="1" w:styleId="WW8Num41z6">
    <w:name w:val="WW8Num41z6"/>
    <w:uiPriority w:val="99"/>
    <w:rsid w:val="00802C43"/>
  </w:style>
  <w:style w:type="character" w:customStyle="1" w:styleId="WW8Num41z7">
    <w:name w:val="WW8Num41z7"/>
    <w:uiPriority w:val="99"/>
    <w:rsid w:val="00802C43"/>
  </w:style>
  <w:style w:type="character" w:customStyle="1" w:styleId="WW8Num41z8">
    <w:name w:val="WW8Num41z8"/>
    <w:uiPriority w:val="99"/>
    <w:rsid w:val="00802C43"/>
  </w:style>
  <w:style w:type="character" w:customStyle="1" w:styleId="WW8Num43z1">
    <w:name w:val="WW8Num43z1"/>
    <w:uiPriority w:val="99"/>
    <w:rsid w:val="00802C43"/>
  </w:style>
  <w:style w:type="character" w:customStyle="1" w:styleId="WW8Num43z2">
    <w:name w:val="WW8Num43z2"/>
    <w:uiPriority w:val="99"/>
    <w:rsid w:val="00802C43"/>
  </w:style>
  <w:style w:type="character" w:customStyle="1" w:styleId="WW8Num43z3">
    <w:name w:val="WW8Num43z3"/>
    <w:uiPriority w:val="99"/>
    <w:rsid w:val="00802C43"/>
  </w:style>
  <w:style w:type="character" w:customStyle="1" w:styleId="WW8Num43z4">
    <w:name w:val="WW8Num43z4"/>
    <w:uiPriority w:val="99"/>
    <w:rsid w:val="00802C43"/>
  </w:style>
  <w:style w:type="character" w:customStyle="1" w:styleId="WW8Num43z5">
    <w:name w:val="WW8Num43z5"/>
    <w:uiPriority w:val="99"/>
    <w:rsid w:val="00802C43"/>
  </w:style>
  <w:style w:type="character" w:customStyle="1" w:styleId="WW8Num43z6">
    <w:name w:val="WW8Num43z6"/>
    <w:uiPriority w:val="99"/>
    <w:rsid w:val="00802C43"/>
  </w:style>
  <w:style w:type="character" w:customStyle="1" w:styleId="WW8Num43z7">
    <w:name w:val="WW8Num43z7"/>
    <w:uiPriority w:val="99"/>
    <w:rsid w:val="00802C43"/>
  </w:style>
  <w:style w:type="character" w:customStyle="1" w:styleId="WW8Num43z8">
    <w:name w:val="WW8Num43z8"/>
    <w:uiPriority w:val="99"/>
    <w:rsid w:val="00802C43"/>
  </w:style>
  <w:style w:type="character" w:customStyle="1" w:styleId="WW8Num44z2">
    <w:name w:val="WW8Num44z2"/>
    <w:uiPriority w:val="99"/>
    <w:rsid w:val="00802C43"/>
    <w:rPr>
      <w:rFonts w:ascii="Wingdings" w:hAnsi="Wingdings"/>
    </w:rPr>
  </w:style>
  <w:style w:type="character" w:customStyle="1" w:styleId="WW8Num46z2">
    <w:name w:val="WW8Num46z2"/>
    <w:uiPriority w:val="99"/>
    <w:rsid w:val="00802C43"/>
    <w:rPr>
      <w:rFonts w:ascii="Wingdings" w:hAnsi="Wingdings"/>
    </w:rPr>
  </w:style>
  <w:style w:type="character" w:customStyle="1" w:styleId="WW8Num47z2">
    <w:name w:val="WW8Num47z2"/>
    <w:uiPriority w:val="99"/>
    <w:rsid w:val="00802C43"/>
    <w:rPr>
      <w:rFonts w:ascii="Wingdings" w:hAnsi="Wingdings"/>
    </w:rPr>
  </w:style>
  <w:style w:type="character" w:customStyle="1" w:styleId="WW8NumSt31z0">
    <w:name w:val="WW8NumSt31z0"/>
    <w:uiPriority w:val="99"/>
    <w:rsid w:val="00802C43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802C43"/>
    <w:rPr>
      <w:vertAlign w:val="superscript"/>
    </w:rPr>
  </w:style>
  <w:style w:type="character" w:customStyle="1" w:styleId="1fffffe">
    <w:name w:val="Знак примечания1"/>
    <w:uiPriority w:val="99"/>
    <w:rsid w:val="00802C43"/>
    <w:rPr>
      <w:sz w:val="16"/>
    </w:rPr>
  </w:style>
  <w:style w:type="character" w:customStyle="1" w:styleId="EndnoteCharacters">
    <w:name w:val="Endnote Characters"/>
    <w:uiPriority w:val="99"/>
    <w:rsid w:val="00802C43"/>
    <w:rPr>
      <w:vertAlign w:val="superscript"/>
    </w:rPr>
  </w:style>
  <w:style w:type="paragraph" w:customStyle="1" w:styleId="LO-Normal1">
    <w:name w:val="LO-Normal1"/>
    <w:uiPriority w:val="99"/>
    <w:qFormat/>
    <w:rsid w:val="00802C43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802C43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802C4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802C43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802C43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802C43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802C43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802C43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802C4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802C43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802C43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802C43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802C43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802C4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802C43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802C4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802C43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802C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802C43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802C4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802C43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802C4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802C4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802C43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802C43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802C43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802C43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802C43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802C43"/>
  </w:style>
  <w:style w:type="character" w:customStyle="1" w:styleId="ListLabel8">
    <w:name w:val="ListLabel 8"/>
    <w:uiPriority w:val="99"/>
    <w:qFormat/>
    <w:rsid w:val="00802C43"/>
  </w:style>
  <w:style w:type="character" w:customStyle="1" w:styleId="ListLabel9">
    <w:name w:val="ListLabel 9"/>
    <w:uiPriority w:val="99"/>
    <w:qFormat/>
    <w:rsid w:val="00802C43"/>
  </w:style>
  <w:style w:type="character" w:customStyle="1" w:styleId="ListLabel10">
    <w:name w:val="ListLabel 10"/>
    <w:uiPriority w:val="99"/>
    <w:qFormat/>
    <w:rsid w:val="00802C43"/>
  </w:style>
  <w:style w:type="character" w:customStyle="1" w:styleId="ListLabel11">
    <w:name w:val="ListLabel 11"/>
    <w:uiPriority w:val="99"/>
    <w:qFormat/>
    <w:rsid w:val="00802C43"/>
  </w:style>
  <w:style w:type="character" w:customStyle="1" w:styleId="ListLabel12">
    <w:name w:val="ListLabel 12"/>
    <w:uiPriority w:val="99"/>
    <w:qFormat/>
    <w:rsid w:val="00802C43"/>
  </w:style>
  <w:style w:type="character" w:customStyle="1" w:styleId="ListLabel13">
    <w:name w:val="ListLabel 13"/>
    <w:uiPriority w:val="99"/>
    <w:qFormat/>
    <w:rsid w:val="00802C43"/>
  </w:style>
  <w:style w:type="character" w:customStyle="1" w:styleId="ListLabel14">
    <w:name w:val="ListLabel 14"/>
    <w:uiPriority w:val="99"/>
    <w:qFormat/>
    <w:rsid w:val="00802C43"/>
  </w:style>
  <w:style w:type="character" w:customStyle="1" w:styleId="ListLabel15">
    <w:name w:val="ListLabel 15"/>
    <w:uiPriority w:val="99"/>
    <w:qFormat/>
    <w:rsid w:val="00802C43"/>
  </w:style>
  <w:style w:type="character" w:customStyle="1" w:styleId="ListLabel16">
    <w:name w:val="ListLabel 16"/>
    <w:uiPriority w:val="99"/>
    <w:qFormat/>
    <w:rsid w:val="00802C43"/>
  </w:style>
  <w:style w:type="character" w:customStyle="1" w:styleId="ListLabel17">
    <w:name w:val="ListLabel 17"/>
    <w:uiPriority w:val="99"/>
    <w:qFormat/>
    <w:rsid w:val="00802C43"/>
  </w:style>
  <w:style w:type="character" w:customStyle="1" w:styleId="ListLabel18">
    <w:name w:val="ListLabel 18"/>
    <w:uiPriority w:val="99"/>
    <w:qFormat/>
    <w:rsid w:val="00802C43"/>
  </w:style>
  <w:style w:type="character" w:customStyle="1" w:styleId="ListLabel19">
    <w:name w:val="ListLabel 19"/>
    <w:uiPriority w:val="99"/>
    <w:qFormat/>
    <w:rsid w:val="00802C43"/>
  </w:style>
  <w:style w:type="character" w:customStyle="1" w:styleId="ListLabel20">
    <w:name w:val="ListLabel 20"/>
    <w:uiPriority w:val="99"/>
    <w:qFormat/>
    <w:rsid w:val="00802C43"/>
  </w:style>
  <w:style w:type="character" w:customStyle="1" w:styleId="ListLabel21">
    <w:name w:val="ListLabel 21"/>
    <w:uiPriority w:val="99"/>
    <w:qFormat/>
    <w:rsid w:val="00802C43"/>
  </w:style>
  <w:style w:type="character" w:customStyle="1" w:styleId="ListLabel22">
    <w:name w:val="ListLabel 22"/>
    <w:uiPriority w:val="99"/>
    <w:qFormat/>
    <w:rsid w:val="00802C43"/>
  </w:style>
  <w:style w:type="character" w:customStyle="1" w:styleId="ListLabel23">
    <w:name w:val="ListLabel 23"/>
    <w:uiPriority w:val="99"/>
    <w:qFormat/>
    <w:rsid w:val="00802C43"/>
  </w:style>
  <w:style w:type="character" w:customStyle="1" w:styleId="ListLabel24">
    <w:name w:val="ListLabel 24"/>
    <w:uiPriority w:val="99"/>
    <w:qFormat/>
    <w:rsid w:val="00802C43"/>
  </w:style>
  <w:style w:type="character" w:customStyle="1" w:styleId="ListLabel25">
    <w:name w:val="ListLabel 25"/>
    <w:uiPriority w:val="99"/>
    <w:qFormat/>
    <w:rsid w:val="00802C43"/>
  </w:style>
  <w:style w:type="character" w:customStyle="1" w:styleId="ListLabel26">
    <w:name w:val="ListLabel 26"/>
    <w:uiPriority w:val="99"/>
    <w:qFormat/>
    <w:rsid w:val="00802C43"/>
  </w:style>
  <w:style w:type="character" w:customStyle="1" w:styleId="ListLabel27">
    <w:name w:val="ListLabel 27"/>
    <w:uiPriority w:val="99"/>
    <w:qFormat/>
    <w:rsid w:val="00802C43"/>
  </w:style>
  <w:style w:type="character" w:customStyle="1" w:styleId="ListLabel28">
    <w:name w:val="ListLabel 28"/>
    <w:uiPriority w:val="99"/>
    <w:qFormat/>
    <w:rsid w:val="00802C43"/>
  </w:style>
  <w:style w:type="character" w:customStyle="1" w:styleId="ListLabel29">
    <w:name w:val="ListLabel 29"/>
    <w:uiPriority w:val="99"/>
    <w:qFormat/>
    <w:rsid w:val="00802C43"/>
  </w:style>
  <w:style w:type="character" w:customStyle="1" w:styleId="ListLabel30">
    <w:name w:val="ListLabel 30"/>
    <w:uiPriority w:val="99"/>
    <w:qFormat/>
    <w:rsid w:val="00802C43"/>
  </w:style>
  <w:style w:type="character" w:customStyle="1" w:styleId="ListLabel31">
    <w:name w:val="ListLabel 31"/>
    <w:uiPriority w:val="99"/>
    <w:qFormat/>
    <w:rsid w:val="00802C43"/>
  </w:style>
  <w:style w:type="character" w:customStyle="1" w:styleId="ListLabel32">
    <w:name w:val="ListLabel 32"/>
    <w:uiPriority w:val="99"/>
    <w:qFormat/>
    <w:rsid w:val="00802C43"/>
  </w:style>
  <w:style w:type="character" w:customStyle="1" w:styleId="ListLabel33">
    <w:name w:val="ListLabel 33"/>
    <w:uiPriority w:val="99"/>
    <w:qFormat/>
    <w:rsid w:val="00802C43"/>
  </w:style>
  <w:style w:type="character" w:customStyle="1" w:styleId="ListLabel34">
    <w:name w:val="ListLabel 34"/>
    <w:uiPriority w:val="99"/>
    <w:qFormat/>
    <w:rsid w:val="00802C43"/>
    <w:rPr>
      <w:color w:val="00000A"/>
    </w:rPr>
  </w:style>
  <w:style w:type="character" w:customStyle="1" w:styleId="ListLabel35">
    <w:name w:val="ListLabel 35"/>
    <w:uiPriority w:val="99"/>
    <w:qFormat/>
    <w:rsid w:val="00802C43"/>
  </w:style>
  <w:style w:type="character" w:customStyle="1" w:styleId="ListLabel36">
    <w:name w:val="ListLabel 36"/>
    <w:uiPriority w:val="99"/>
    <w:qFormat/>
    <w:rsid w:val="00802C43"/>
  </w:style>
  <w:style w:type="character" w:customStyle="1" w:styleId="ListLabel37">
    <w:name w:val="ListLabel 37"/>
    <w:uiPriority w:val="99"/>
    <w:qFormat/>
    <w:rsid w:val="00802C43"/>
  </w:style>
  <w:style w:type="character" w:customStyle="1" w:styleId="ListLabel38">
    <w:name w:val="ListLabel 38"/>
    <w:uiPriority w:val="99"/>
    <w:qFormat/>
    <w:rsid w:val="00802C43"/>
  </w:style>
  <w:style w:type="character" w:customStyle="1" w:styleId="ListLabel39">
    <w:name w:val="ListLabel 39"/>
    <w:uiPriority w:val="99"/>
    <w:qFormat/>
    <w:rsid w:val="00802C43"/>
  </w:style>
  <w:style w:type="character" w:customStyle="1" w:styleId="ListLabel40">
    <w:name w:val="ListLabel 40"/>
    <w:uiPriority w:val="99"/>
    <w:qFormat/>
    <w:rsid w:val="00802C43"/>
  </w:style>
  <w:style w:type="character" w:customStyle="1" w:styleId="ListLabel41">
    <w:name w:val="ListLabel 41"/>
    <w:uiPriority w:val="99"/>
    <w:qFormat/>
    <w:rsid w:val="00802C43"/>
  </w:style>
  <w:style w:type="character" w:customStyle="1" w:styleId="ListLabel42">
    <w:name w:val="ListLabel 42"/>
    <w:uiPriority w:val="99"/>
    <w:qFormat/>
    <w:rsid w:val="00802C43"/>
  </w:style>
  <w:style w:type="character" w:customStyle="1" w:styleId="ListLabel43">
    <w:name w:val="ListLabel 43"/>
    <w:uiPriority w:val="99"/>
    <w:qFormat/>
    <w:rsid w:val="00802C43"/>
  </w:style>
  <w:style w:type="character" w:customStyle="1" w:styleId="ListLabel44">
    <w:name w:val="ListLabel 44"/>
    <w:uiPriority w:val="99"/>
    <w:qFormat/>
    <w:rsid w:val="00802C43"/>
  </w:style>
  <w:style w:type="character" w:customStyle="1" w:styleId="ListLabel45">
    <w:name w:val="ListLabel 45"/>
    <w:uiPriority w:val="99"/>
    <w:qFormat/>
    <w:rsid w:val="00802C43"/>
  </w:style>
  <w:style w:type="character" w:customStyle="1" w:styleId="ListLabel46">
    <w:name w:val="ListLabel 46"/>
    <w:uiPriority w:val="99"/>
    <w:qFormat/>
    <w:rsid w:val="00802C43"/>
  </w:style>
  <w:style w:type="character" w:customStyle="1" w:styleId="ListLabel47">
    <w:name w:val="ListLabel 47"/>
    <w:uiPriority w:val="99"/>
    <w:qFormat/>
    <w:rsid w:val="00802C43"/>
  </w:style>
  <w:style w:type="character" w:customStyle="1" w:styleId="ListLabel48">
    <w:name w:val="ListLabel 48"/>
    <w:uiPriority w:val="99"/>
    <w:qFormat/>
    <w:rsid w:val="00802C43"/>
  </w:style>
  <w:style w:type="character" w:customStyle="1" w:styleId="ListLabel49">
    <w:name w:val="ListLabel 49"/>
    <w:uiPriority w:val="99"/>
    <w:qFormat/>
    <w:rsid w:val="00802C43"/>
  </w:style>
  <w:style w:type="character" w:customStyle="1" w:styleId="ListLabel50">
    <w:name w:val="ListLabel 50"/>
    <w:uiPriority w:val="99"/>
    <w:qFormat/>
    <w:rsid w:val="00802C43"/>
  </w:style>
  <w:style w:type="character" w:customStyle="1" w:styleId="ListLabel51">
    <w:name w:val="ListLabel 51"/>
    <w:uiPriority w:val="99"/>
    <w:qFormat/>
    <w:rsid w:val="00802C43"/>
  </w:style>
  <w:style w:type="character" w:customStyle="1" w:styleId="ListLabel52">
    <w:name w:val="ListLabel 52"/>
    <w:uiPriority w:val="99"/>
    <w:qFormat/>
    <w:rsid w:val="00802C43"/>
  </w:style>
  <w:style w:type="character" w:customStyle="1" w:styleId="ListLabel53">
    <w:name w:val="ListLabel 53"/>
    <w:uiPriority w:val="99"/>
    <w:qFormat/>
    <w:rsid w:val="00802C43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802C43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802C43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802C43"/>
  </w:style>
  <w:style w:type="character" w:customStyle="1" w:styleId="ListLabel57">
    <w:name w:val="ListLabel 57"/>
    <w:uiPriority w:val="99"/>
    <w:qFormat/>
    <w:rsid w:val="00802C43"/>
  </w:style>
  <w:style w:type="character" w:customStyle="1" w:styleId="ListLabel58">
    <w:name w:val="ListLabel 58"/>
    <w:uiPriority w:val="99"/>
    <w:qFormat/>
    <w:rsid w:val="00802C43"/>
  </w:style>
  <w:style w:type="character" w:customStyle="1" w:styleId="ListLabel59">
    <w:name w:val="ListLabel 59"/>
    <w:uiPriority w:val="99"/>
    <w:qFormat/>
    <w:rsid w:val="00802C43"/>
  </w:style>
  <w:style w:type="character" w:customStyle="1" w:styleId="ListLabel60">
    <w:name w:val="ListLabel 60"/>
    <w:uiPriority w:val="99"/>
    <w:qFormat/>
    <w:rsid w:val="00802C43"/>
  </w:style>
  <w:style w:type="character" w:customStyle="1" w:styleId="ListLabel61">
    <w:name w:val="ListLabel 61"/>
    <w:uiPriority w:val="99"/>
    <w:qFormat/>
    <w:rsid w:val="00802C43"/>
  </w:style>
  <w:style w:type="character" w:customStyle="1" w:styleId="ListLabel62">
    <w:name w:val="ListLabel 62"/>
    <w:uiPriority w:val="99"/>
    <w:qFormat/>
    <w:rsid w:val="00802C43"/>
  </w:style>
  <w:style w:type="character" w:customStyle="1" w:styleId="ListLabel63">
    <w:name w:val="ListLabel 63"/>
    <w:uiPriority w:val="99"/>
    <w:qFormat/>
    <w:rsid w:val="00802C43"/>
    <w:rPr>
      <w:sz w:val="24"/>
    </w:rPr>
  </w:style>
  <w:style w:type="character" w:customStyle="1" w:styleId="ListLabel64">
    <w:name w:val="ListLabel 64"/>
    <w:uiPriority w:val="99"/>
    <w:qFormat/>
    <w:rsid w:val="00802C43"/>
  </w:style>
  <w:style w:type="character" w:customStyle="1" w:styleId="ListLabel65">
    <w:name w:val="ListLabel 65"/>
    <w:uiPriority w:val="99"/>
    <w:qFormat/>
    <w:rsid w:val="00802C43"/>
  </w:style>
  <w:style w:type="character" w:customStyle="1" w:styleId="ListLabel66">
    <w:name w:val="ListLabel 66"/>
    <w:uiPriority w:val="99"/>
    <w:qFormat/>
    <w:rsid w:val="00802C43"/>
  </w:style>
  <w:style w:type="character" w:customStyle="1" w:styleId="ListLabel67">
    <w:name w:val="ListLabel 67"/>
    <w:uiPriority w:val="99"/>
    <w:qFormat/>
    <w:rsid w:val="00802C43"/>
  </w:style>
  <w:style w:type="character" w:customStyle="1" w:styleId="ListLabel68">
    <w:name w:val="ListLabel 68"/>
    <w:uiPriority w:val="99"/>
    <w:qFormat/>
    <w:rsid w:val="00802C43"/>
  </w:style>
  <w:style w:type="character" w:customStyle="1" w:styleId="ListLabel69">
    <w:name w:val="ListLabel 69"/>
    <w:uiPriority w:val="99"/>
    <w:qFormat/>
    <w:rsid w:val="00802C43"/>
  </w:style>
  <w:style w:type="character" w:customStyle="1" w:styleId="ListLabel70">
    <w:name w:val="ListLabel 70"/>
    <w:uiPriority w:val="99"/>
    <w:qFormat/>
    <w:rsid w:val="00802C43"/>
  </w:style>
  <w:style w:type="character" w:customStyle="1" w:styleId="ListLabel71">
    <w:name w:val="ListLabel 71"/>
    <w:uiPriority w:val="99"/>
    <w:qFormat/>
    <w:rsid w:val="00802C43"/>
  </w:style>
  <w:style w:type="character" w:customStyle="1" w:styleId="ListLabel72">
    <w:name w:val="ListLabel 72"/>
    <w:uiPriority w:val="99"/>
    <w:qFormat/>
    <w:rsid w:val="00802C43"/>
  </w:style>
  <w:style w:type="character" w:customStyle="1" w:styleId="ListLabel73">
    <w:name w:val="ListLabel 73"/>
    <w:uiPriority w:val="99"/>
    <w:qFormat/>
    <w:rsid w:val="00802C43"/>
  </w:style>
  <w:style w:type="character" w:customStyle="1" w:styleId="ListLabel74">
    <w:name w:val="ListLabel 74"/>
    <w:uiPriority w:val="99"/>
    <w:qFormat/>
    <w:rsid w:val="00802C43"/>
  </w:style>
  <w:style w:type="character" w:customStyle="1" w:styleId="ListLabel75">
    <w:name w:val="ListLabel 75"/>
    <w:uiPriority w:val="99"/>
    <w:qFormat/>
    <w:rsid w:val="00802C43"/>
  </w:style>
  <w:style w:type="character" w:customStyle="1" w:styleId="ListLabel76">
    <w:name w:val="ListLabel 76"/>
    <w:uiPriority w:val="99"/>
    <w:qFormat/>
    <w:rsid w:val="00802C43"/>
  </w:style>
  <w:style w:type="character" w:customStyle="1" w:styleId="ListLabel77">
    <w:name w:val="ListLabel 77"/>
    <w:uiPriority w:val="99"/>
    <w:qFormat/>
    <w:rsid w:val="00802C43"/>
  </w:style>
  <w:style w:type="character" w:customStyle="1" w:styleId="ListLabel78">
    <w:name w:val="ListLabel 78"/>
    <w:uiPriority w:val="99"/>
    <w:qFormat/>
    <w:rsid w:val="00802C43"/>
    <w:rPr>
      <w:sz w:val="24"/>
    </w:rPr>
  </w:style>
  <w:style w:type="character" w:customStyle="1" w:styleId="ListLabel79">
    <w:name w:val="ListLabel 79"/>
    <w:uiPriority w:val="99"/>
    <w:qFormat/>
    <w:rsid w:val="00802C43"/>
  </w:style>
  <w:style w:type="character" w:customStyle="1" w:styleId="ListLabel80">
    <w:name w:val="ListLabel 80"/>
    <w:uiPriority w:val="99"/>
    <w:qFormat/>
    <w:rsid w:val="00802C43"/>
  </w:style>
  <w:style w:type="character" w:customStyle="1" w:styleId="ListLabel81">
    <w:name w:val="ListLabel 81"/>
    <w:uiPriority w:val="99"/>
    <w:qFormat/>
    <w:rsid w:val="00802C43"/>
  </w:style>
  <w:style w:type="character" w:customStyle="1" w:styleId="ListLabel82">
    <w:name w:val="ListLabel 82"/>
    <w:uiPriority w:val="99"/>
    <w:qFormat/>
    <w:rsid w:val="00802C43"/>
  </w:style>
  <w:style w:type="character" w:customStyle="1" w:styleId="ListLabel83">
    <w:name w:val="ListLabel 83"/>
    <w:uiPriority w:val="99"/>
    <w:qFormat/>
    <w:rsid w:val="00802C43"/>
  </w:style>
  <w:style w:type="character" w:customStyle="1" w:styleId="ListLabel84">
    <w:name w:val="ListLabel 84"/>
    <w:uiPriority w:val="99"/>
    <w:qFormat/>
    <w:rsid w:val="00802C43"/>
  </w:style>
  <w:style w:type="character" w:customStyle="1" w:styleId="ListLabel85">
    <w:name w:val="ListLabel 85"/>
    <w:uiPriority w:val="99"/>
    <w:qFormat/>
    <w:rsid w:val="00802C43"/>
  </w:style>
  <w:style w:type="character" w:customStyle="1" w:styleId="ListLabel86">
    <w:name w:val="ListLabel 86"/>
    <w:uiPriority w:val="99"/>
    <w:qFormat/>
    <w:rsid w:val="00802C43"/>
  </w:style>
  <w:style w:type="character" w:customStyle="1" w:styleId="ListLabel87">
    <w:name w:val="ListLabel 87"/>
    <w:uiPriority w:val="99"/>
    <w:qFormat/>
    <w:rsid w:val="00802C43"/>
  </w:style>
  <w:style w:type="character" w:customStyle="1" w:styleId="ListLabel88">
    <w:name w:val="ListLabel 88"/>
    <w:uiPriority w:val="99"/>
    <w:qFormat/>
    <w:rsid w:val="00802C43"/>
  </w:style>
  <w:style w:type="character" w:customStyle="1" w:styleId="ListLabel89">
    <w:name w:val="ListLabel 89"/>
    <w:uiPriority w:val="99"/>
    <w:qFormat/>
    <w:rsid w:val="00802C43"/>
  </w:style>
  <w:style w:type="character" w:customStyle="1" w:styleId="ListLabel90">
    <w:name w:val="ListLabel 90"/>
    <w:uiPriority w:val="99"/>
    <w:qFormat/>
    <w:rsid w:val="00802C43"/>
  </w:style>
  <w:style w:type="character" w:customStyle="1" w:styleId="ListLabel91">
    <w:name w:val="ListLabel 91"/>
    <w:uiPriority w:val="99"/>
    <w:qFormat/>
    <w:rsid w:val="00802C43"/>
  </w:style>
  <w:style w:type="character" w:customStyle="1" w:styleId="ListLabel92">
    <w:name w:val="ListLabel 92"/>
    <w:uiPriority w:val="99"/>
    <w:qFormat/>
    <w:rsid w:val="00802C43"/>
  </w:style>
  <w:style w:type="character" w:customStyle="1" w:styleId="ListLabel93">
    <w:name w:val="ListLabel 93"/>
    <w:uiPriority w:val="99"/>
    <w:qFormat/>
    <w:rsid w:val="00802C43"/>
  </w:style>
  <w:style w:type="character" w:customStyle="1" w:styleId="ListLabel94">
    <w:name w:val="ListLabel 94"/>
    <w:uiPriority w:val="99"/>
    <w:qFormat/>
    <w:rsid w:val="00802C43"/>
  </w:style>
  <w:style w:type="character" w:customStyle="1" w:styleId="ListLabel95">
    <w:name w:val="ListLabel 95"/>
    <w:uiPriority w:val="99"/>
    <w:qFormat/>
    <w:rsid w:val="00802C43"/>
  </w:style>
  <w:style w:type="character" w:customStyle="1" w:styleId="ListLabel96">
    <w:name w:val="ListLabel 96"/>
    <w:uiPriority w:val="99"/>
    <w:qFormat/>
    <w:rsid w:val="00802C43"/>
    <w:rPr>
      <w:sz w:val="24"/>
    </w:rPr>
  </w:style>
  <w:style w:type="character" w:customStyle="1" w:styleId="ListLabel97">
    <w:name w:val="ListLabel 97"/>
    <w:uiPriority w:val="99"/>
    <w:qFormat/>
    <w:rsid w:val="00802C43"/>
  </w:style>
  <w:style w:type="character" w:customStyle="1" w:styleId="ListLabel98">
    <w:name w:val="ListLabel 98"/>
    <w:uiPriority w:val="99"/>
    <w:qFormat/>
    <w:rsid w:val="00802C43"/>
  </w:style>
  <w:style w:type="character" w:customStyle="1" w:styleId="ListLabel99">
    <w:name w:val="ListLabel 99"/>
    <w:uiPriority w:val="99"/>
    <w:qFormat/>
    <w:rsid w:val="00802C43"/>
  </w:style>
  <w:style w:type="character" w:customStyle="1" w:styleId="ListLabel100">
    <w:name w:val="ListLabel 100"/>
    <w:uiPriority w:val="99"/>
    <w:qFormat/>
    <w:rsid w:val="00802C43"/>
  </w:style>
  <w:style w:type="character" w:customStyle="1" w:styleId="ListLabel101">
    <w:name w:val="ListLabel 101"/>
    <w:uiPriority w:val="99"/>
    <w:qFormat/>
    <w:rsid w:val="00802C43"/>
  </w:style>
  <w:style w:type="character" w:customStyle="1" w:styleId="ListLabel102">
    <w:name w:val="ListLabel 102"/>
    <w:uiPriority w:val="99"/>
    <w:qFormat/>
    <w:rsid w:val="00802C43"/>
  </w:style>
  <w:style w:type="character" w:customStyle="1" w:styleId="ListLabel103">
    <w:name w:val="ListLabel 103"/>
    <w:uiPriority w:val="99"/>
    <w:qFormat/>
    <w:rsid w:val="00802C43"/>
  </w:style>
  <w:style w:type="character" w:customStyle="1" w:styleId="ListLabel104">
    <w:name w:val="ListLabel 104"/>
    <w:uiPriority w:val="99"/>
    <w:qFormat/>
    <w:rsid w:val="00802C43"/>
  </w:style>
  <w:style w:type="character" w:customStyle="1" w:styleId="ListLabel105">
    <w:name w:val="ListLabel 105"/>
    <w:uiPriority w:val="99"/>
    <w:qFormat/>
    <w:rsid w:val="00802C43"/>
  </w:style>
  <w:style w:type="character" w:customStyle="1" w:styleId="ListLabel106">
    <w:name w:val="ListLabel 106"/>
    <w:uiPriority w:val="99"/>
    <w:qFormat/>
    <w:rsid w:val="00802C43"/>
  </w:style>
  <w:style w:type="character" w:customStyle="1" w:styleId="ListLabel107">
    <w:name w:val="ListLabel 107"/>
    <w:uiPriority w:val="99"/>
    <w:qFormat/>
    <w:rsid w:val="00802C43"/>
  </w:style>
  <w:style w:type="character" w:customStyle="1" w:styleId="ListLabel108">
    <w:name w:val="ListLabel 108"/>
    <w:uiPriority w:val="99"/>
    <w:qFormat/>
    <w:rsid w:val="00802C43"/>
  </w:style>
  <w:style w:type="character" w:customStyle="1" w:styleId="ListLabel109">
    <w:name w:val="ListLabel 109"/>
    <w:uiPriority w:val="99"/>
    <w:qFormat/>
    <w:rsid w:val="00802C43"/>
  </w:style>
  <w:style w:type="character" w:customStyle="1" w:styleId="ListLabel110">
    <w:name w:val="ListLabel 110"/>
    <w:uiPriority w:val="99"/>
    <w:qFormat/>
    <w:rsid w:val="00802C43"/>
  </w:style>
  <w:style w:type="character" w:customStyle="1" w:styleId="ListLabel111">
    <w:name w:val="ListLabel 111"/>
    <w:uiPriority w:val="99"/>
    <w:qFormat/>
    <w:rsid w:val="00802C43"/>
  </w:style>
  <w:style w:type="character" w:customStyle="1" w:styleId="ListLabel112">
    <w:name w:val="ListLabel 112"/>
    <w:uiPriority w:val="99"/>
    <w:qFormat/>
    <w:rsid w:val="00802C43"/>
  </w:style>
  <w:style w:type="character" w:customStyle="1" w:styleId="ListLabel113">
    <w:name w:val="ListLabel 113"/>
    <w:uiPriority w:val="99"/>
    <w:qFormat/>
    <w:rsid w:val="00802C43"/>
  </w:style>
  <w:style w:type="character" w:customStyle="1" w:styleId="ListLabel114">
    <w:name w:val="ListLabel 114"/>
    <w:uiPriority w:val="99"/>
    <w:qFormat/>
    <w:rsid w:val="00802C43"/>
    <w:rPr>
      <w:sz w:val="24"/>
    </w:rPr>
  </w:style>
  <w:style w:type="character" w:customStyle="1" w:styleId="ListLabel115">
    <w:name w:val="ListLabel 115"/>
    <w:uiPriority w:val="99"/>
    <w:qFormat/>
    <w:rsid w:val="00802C43"/>
  </w:style>
  <w:style w:type="character" w:customStyle="1" w:styleId="ListLabel116">
    <w:name w:val="ListLabel 116"/>
    <w:uiPriority w:val="99"/>
    <w:qFormat/>
    <w:rsid w:val="00802C43"/>
  </w:style>
  <w:style w:type="character" w:customStyle="1" w:styleId="ListLabel117">
    <w:name w:val="ListLabel 117"/>
    <w:uiPriority w:val="99"/>
    <w:qFormat/>
    <w:rsid w:val="00802C43"/>
  </w:style>
  <w:style w:type="character" w:customStyle="1" w:styleId="ListLabel118">
    <w:name w:val="ListLabel 118"/>
    <w:uiPriority w:val="99"/>
    <w:qFormat/>
    <w:rsid w:val="00802C43"/>
  </w:style>
  <w:style w:type="character" w:customStyle="1" w:styleId="ListLabel119">
    <w:name w:val="ListLabel 119"/>
    <w:uiPriority w:val="99"/>
    <w:qFormat/>
    <w:rsid w:val="00802C43"/>
  </w:style>
  <w:style w:type="character" w:customStyle="1" w:styleId="ListLabel120">
    <w:name w:val="ListLabel 120"/>
    <w:uiPriority w:val="99"/>
    <w:qFormat/>
    <w:rsid w:val="00802C43"/>
  </w:style>
  <w:style w:type="character" w:customStyle="1" w:styleId="ListLabel121">
    <w:name w:val="ListLabel 121"/>
    <w:uiPriority w:val="99"/>
    <w:qFormat/>
    <w:rsid w:val="00802C43"/>
  </w:style>
  <w:style w:type="character" w:customStyle="1" w:styleId="ListLabel122">
    <w:name w:val="ListLabel 122"/>
    <w:uiPriority w:val="99"/>
    <w:qFormat/>
    <w:rsid w:val="00802C43"/>
  </w:style>
  <w:style w:type="character" w:customStyle="1" w:styleId="ListLabel123">
    <w:name w:val="ListLabel 123"/>
    <w:uiPriority w:val="99"/>
    <w:qFormat/>
    <w:rsid w:val="00802C43"/>
  </w:style>
  <w:style w:type="character" w:customStyle="1" w:styleId="ListLabel124">
    <w:name w:val="ListLabel 124"/>
    <w:uiPriority w:val="99"/>
    <w:qFormat/>
    <w:rsid w:val="00802C43"/>
  </w:style>
  <w:style w:type="character" w:customStyle="1" w:styleId="ListLabel125">
    <w:name w:val="ListLabel 125"/>
    <w:uiPriority w:val="99"/>
    <w:qFormat/>
    <w:rsid w:val="00802C43"/>
  </w:style>
  <w:style w:type="character" w:customStyle="1" w:styleId="ListLabel126">
    <w:name w:val="ListLabel 126"/>
    <w:uiPriority w:val="99"/>
    <w:qFormat/>
    <w:rsid w:val="00802C43"/>
  </w:style>
  <w:style w:type="character" w:customStyle="1" w:styleId="ListLabel127">
    <w:name w:val="ListLabel 127"/>
    <w:uiPriority w:val="99"/>
    <w:qFormat/>
    <w:rsid w:val="00802C43"/>
  </w:style>
  <w:style w:type="character" w:customStyle="1" w:styleId="ListLabel128">
    <w:name w:val="ListLabel 128"/>
    <w:uiPriority w:val="99"/>
    <w:qFormat/>
    <w:rsid w:val="00802C43"/>
  </w:style>
  <w:style w:type="character" w:customStyle="1" w:styleId="ListLabel129">
    <w:name w:val="ListLabel 129"/>
    <w:uiPriority w:val="99"/>
    <w:qFormat/>
    <w:rsid w:val="00802C43"/>
  </w:style>
  <w:style w:type="character" w:customStyle="1" w:styleId="ListLabel130">
    <w:name w:val="ListLabel 130"/>
    <w:uiPriority w:val="99"/>
    <w:qFormat/>
    <w:rsid w:val="00802C43"/>
  </w:style>
  <w:style w:type="character" w:customStyle="1" w:styleId="ListLabel131">
    <w:name w:val="ListLabel 131"/>
    <w:uiPriority w:val="99"/>
    <w:qFormat/>
    <w:rsid w:val="00802C43"/>
  </w:style>
  <w:style w:type="character" w:customStyle="1" w:styleId="ListLabel132">
    <w:name w:val="ListLabel 132"/>
    <w:uiPriority w:val="99"/>
    <w:qFormat/>
    <w:rsid w:val="00802C43"/>
  </w:style>
  <w:style w:type="character" w:customStyle="1" w:styleId="ListLabel133">
    <w:name w:val="ListLabel 133"/>
    <w:uiPriority w:val="99"/>
    <w:qFormat/>
    <w:rsid w:val="00802C43"/>
  </w:style>
  <w:style w:type="character" w:customStyle="1" w:styleId="ListLabel134">
    <w:name w:val="ListLabel 134"/>
    <w:uiPriority w:val="99"/>
    <w:qFormat/>
    <w:rsid w:val="00802C43"/>
  </w:style>
  <w:style w:type="character" w:customStyle="1" w:styleId="ListLabel135">
    <w:name w:val="ListLabel 135"/>
    <w:uiPriority w:val="99"/>
    <w:qFormat/>
    <w:rsid w:val="00802C43"/>
  </w:style>
  <w:style w:type="character" w:customStyle="1" w:styleId="ListLabel136">
    <w:name w:val="ListLabel 136"/>
    <w:uiPriority w:val="99"/>
    <w:qFormat/>
    <w:rsid w:val="00802C43"/>
  </w:style>
  <w:style w:type="character" w:customStyle="1" w:styleId="ListLabel137">
    <w:name w:val="ListLabel 137"/>
    <w:uiPriority w:val="99"/>
    <w:qFormat/>
    <w:rsid w:val="00802C43"/>
  </w:style>
  <w:style w:type="character" w:customStyle="1" w:styleId="ListLabel138">
    <w:name w:val="ListLabel 138"/>
    <w:uiPriority w:val="99"/>
    <w:qFormat/>
    <w:rsid w:val="00802C43"/>
  </w:style>
  <w:style w:type="character" w:customStyle="1" w:styleId="ListLabel139">
    <w:name w:val="ListLabel 139"/>
    <w:uiPriority w:val="99"/>
    <w:qFormat/>
    <w:rsid w:val="00802C43"/>
  </w:style>
  <w:style w:type="character" w:customStyle="1" w:styleId="ListLabel140">
    <w:name w:val="ListLabel 140"/>
    <w:uiPriority w:val="99"/>
    <w:qFormat/>
    <w:rsid w:val="00802C43"/>
  </w:style>
  <w:style w:type="character" w:customStyle="1" w:styleId="ListLabel141">
    <w:name w:val="ListLabel 141"/>
    <w:uiPriority w:val="99"/>
    <w:qFormat/>
    <w:rsid w:val="00802C43"/>
  </w:style>
  <w:style w:type="character" w:customStyle="1" w:styleId="ListLabel142">
    <w:name w:val="ListLabel 142"/>
    <w:uiPriority w:val="99"/>
    <w:qFormat/>
    <w:rsid w:val="00802C43"/>
  </w:style>
  <w:style w:type="character" w:customStyle="1" w:styleId="ListLabel143">
    <w:name w:val="ListLabel 143"/>
    <w:uiPriority w:val="99"/>
    <w:qFormat/>
    <w:rsid w:val="00802C43"/>
  </w:style>
  <w:style w:type="character" w:customStyle="1" w:styleId="ListLabel144">
    <w:name w:val="ListLabel 144"/>
    <w:uiPriority w:val="99"/>
    <w:qFormat/>
    <w:rsid w:val="00802C43"/>
  </w:style>
  <w:style w:type="character" w:customStyle="1" w:styleId="ListLabel145">
    <w:name w:val="ListLabel 145"/>
    <w:uiPriority w:val="99"/>
    <w:qFormat/>
    <w:rsid w:val="00802C43"/>
  </w:style>
  <w:style w:type="character" w:customStyle="1" w:styleId="ListLabel146">
    <w:name w:val="ListLabel 146"/>
    <w:uiPriority w:val="99"/>
    <w:qFormat/>
    <w:rsid w:val="00802C43"/>
  </w:style>
  <w:style w:type="character" w:customStyle="1" w:styleId="ListLabel147">
    <w:name w:val="ListLabel 147"/>
    <w:uiPriority w:val="99"/>
    <w:qFormat/>
    <w:rsid w:val="00802C43"/>
  </w:style>
  <w:style w:type="character" w:customStyle="1" w:styleId="ListLabel148">
    <w:name w:val="ListLabel 148"/>
    <w:uiPriority w:val="99"/>
    <w:qFormat/>
    <w:rsid w:val="00802C43"/>
  </w:style>
  <w:style w:type="character" w:customStyle="1" w:styleId="ListLabel149">
    <w:name w:val="ListLabel 149"/>
    <w:uiPriority w:val="99"/>
    <w:qFormat/>
    <w:rsid w:val="00802C43"/>
  </w:style>
  <w:style w:type="character" w:customStyle="1" w:styleId="ListLabel150">
    <w:name w:val="ListLabel 150"/>
    <w:uiPriority w:val="99"/>
    <w:qFormat/>
    <w:rsid w:val="00802C43"/>
    <w:rPr>
      <w:sz w:val="24"/>
    </w:rPr>
  </w:style>
  <w:style w:type="character" w:customStyle="1" w:styleId="ListLabel151">
    <w:name w:val="ListLabel 151"/>
    <w:uiPriority w:val="99"/>
    <w:qFormat/>
    <w:rsid w:val="00802C43"/>
  </w:style>
  <w:style w:type="character" w:customStyle="1" w:styleId="ListLabel152">
    <w:name w:val="ListLabel 152"/>
    <w:uiPriority w:val="99"/>
    <w:qFormat/>
    <w:rsid w:val="00802C43"/>
  </w:style>
  <w:style w:type="character" w:customStyle="1" w:styleId="ListLabel153">
    <w:name w:val="ListLabel 153"/>
    <w:uiPriority w:val="99"/>
    <w:qFormat/>
    <w:rsid w:val="00802C43"/>
  </w:style>
  <w:style w:type="character" w:customStyle="1" w:styleId="ListLabel154">
    <w:name w:val="ListLabel 154"/>
    <w:uiPriority w:val="99"/>
    <w:qFormat/>
    <w:rsid w:val="00802C43"/>
  </w:style>
  <w:style w:type="character" w:customStyle="1" w:styleId="ListLabel155">
    <w:name w:val="ListLabel 155"/>
    <w:uiPriority w:val="99"/>
    <w:qFormat/>
    <w:rsid w:val="00802C43"/>
  </w:style>
  <w:style w:type="character" w:customStyle="1" w:styleId="ListLabel156">
    <w:name w:val="ListLabel 156"/>
    <w:uiPriority w:val="99"/>
    <w:qFormat/>
    <w:rsid w:val="00802C43"/>
  </w:style>
  <w:style w:type="character" w:customStyle="1" w:styleId="ListLabel157">
    <w:name w:val="ListLabel 157"/>
    <w:uiPriority w:val="99"/>
    <w:qFormat/>
    <w:rsid w:val="00802C43"/>
  </w:style>
  <w:style w:type="character" w:customStyle="1" w:styleId="ListLabel158">
    <w:name w:val="ListLabel 158"/>
    <w:uiPriority w:val="99"/>
    <w:qFormat/>
    <w:rsid w:val="00802C43"/>
  </w:style>
  <w:style w:type="character" w:customStyle="1" w:styleId="ListLabel159">
    <w:name w:val="ListLabel 159"/>
    <w:uiPriority w:val="99"/>
    <w:qFormat/>
    <w:rsid w:val="00802C43"/>
    <w:rPr>
      <w:sz w:val="24"/>
    </w:rPr>
  </w:style>
  <w:style w:type="character" w:customStyle="1" w:styleId="ListLabel160">
    <w:name w:val="ListLabel 160"/>
    <w:uiPriority w:val="99"/>
    <w:qFormat/>
    <w:rsid w:val="00802C43"/>
  </w:style>
  <w:style w:type="character" w:customStyle="1" w:styleId="ListLabel161">
    <w:name w:val="ListLabel 161"/>
    <w:uiPriority w:val="99"/>
    <w:qFormat/>
    <w:rsid w:val="00802C43"/>
  </w:style>
  <w:style w:type="character" w:customStyle="1" w:styleId="ListLabel162">
    <w:name w:val="ListLabel 162"/>
    <w:uiPriority w:val="99"/>
    <w:qFormat/>
    <w:rsid w:val="00802C43"/>
  </w:style>
  <w:style w:type="character" w:customStyle="1" w:styleId="ListLabel163">
    <w:name w:val="ListLabel 163"/>
    <w:uiPriority w:val="99"/>
    <w:qFormat/>
    <w:rsid w:val="00802C43"/>
  </w:style>
  <w:style w:type="character" w:customStyle="1" w:styleId="ListLabel164">
    <w:name w:val="ListLabel 164"/>
    <w:uiPriority w:val="99"/>
    <w:qFormat/>
    <w:rsid w:val="00802C43"/>
  </w:style>
  <w:style w:type="character" w:customStyle="1" w:styleId="ListLabel165">
    <w:name w:val="ListLabel 165"/>
    <w:uiPriority w:val="99"/>
    <w:qFormat/>
    <w:rsid w:val="00802C43"/>
  </w:style>
  <w:style w:type="character" w:customStyle="1" w:styleId="ListLabel166">
    <w:name w:val="ListLabel 166"/>
    <w:uiPriority w:val="99"/>
    <w:qFormat/>
    <w:rsid w:val="00802C43"/>
  </w:style>
  <w:style w:type="character" w:customStyle="1" w:styleId="ListLabel167">
    <w:name w:val="ListLabel 167"/>
    <w:uiPriority w:val="99"/>
    <w:qFormat/>
    <w:rsid w:val="00802C43"/>
  </w:style>
  <w:style w:type="character" w:customStyle="1" w:styleId="ListLabel168">
    <w:name w:val="ListLabel 168"/>
    <w:uiPriority w:val="99"/>
    <w:qFormat/>
    <w:rsid w:val="00802C43"/>
    <w:rPr>
      <w:sz w:val="24"/>
    </w:rPr>
  </w:style>
  <w:style w:type="character" w:customStyle="1" w:styleId="ListLabel169">
    <w:name w:val="ListLabel 169"/>
    <w:uiPriority w:val="99"/>
    <w:qFormat/>
    <w:rsid w:val="00802C43"/>
  </w:style>
  <w:style w:type="character" w:customStyle="1" w:styleId="ListLabel170">
    <w:name w:val="ListLabel 170"/>
    <w:uiPriority w:val="99"/>
    <w:qFormat/>
    <w:rsid w:val="00802C43"/>
  </w:style>
  <w:style w:type="character" w:customStyle="1" w:styleId="ListLabel171">
    <w:name w:val="ListLabel 171"/>
    <w:uiPriority w:val="99"/>
    <w:qFormat/>
    <w:rsid w:val="00802C43"/>
  </w:style>
  <w:style w:type="character" w:customStyle="1" w:styleId="ListLabel172">
    <w:name w:val="ListLabel 172"/>
    <w:uiPriority w:val="99"/>
    <w:qFormat/>
    <w:rsid w:val="00802C43"/>
  </w:style>
  <w:style w:type="character" w:customStyle="1" w:styleId="ListLabel173">
    <w:name w:val="ListLabel 173"/>
    <w:uiPriority w:val="99"/>
    <w:qFormat/>
    <w:rsid w:val="00802C43"/>
  </w:style>
  <w:style w:type="character" w:customStyle="1" w:styleId="ListLabel174">
    <w:name w:val="ListLabel 174"/>
    <w:uiPriority w:val="99"/>
    <w:qFormat/>
    <w:rsid w:val="00802C43"/>
  </w:style>
  <w:style w:type="character" w:customStyle="1" w:styleId="ListLabel175">
    <w:name w:val="ListLabel 175"/>
    <w:uiPriority w:val="99"/>
    <w:qFormat/>
    <w:rsid w:val="00802C43"/>
  </w:style>
  <w:style w:type="character" w:customStyle="1" w:styleId="ListLabel176">
    <w:name w:val="ListLabel 176"/>
    <w:uiPriority w:val="99"/>
    <w:qFormat/>
    <w:rsid w:val="00802C43"/>
  </w:style>
  <w:style w:type="character" w:customStyle="1" w:styleId="ListLabel177">
    <w:name w:val="ListLabel 177"/>
    <w:uiPriority w:val="99"/>
    <w:qFormat/>
    <w:rsid w:val="00802C43"/>
  </w:style>
  <w:style w:type="character" w:customStyle="1" w:styleId="ListLabel178">
    <w:name w:val="ListLabel 178"/>
    <w:uiPriority w:val="99"/>
    <w:qFormat/>
    <w:rsid w:val="00802C43"/>
  </w:style>
  <w:style w:type="character" w:customStyle="1" w:styleId="ListLabel179">
    <w:name w:val="ListLabel 179"/>
    <w:uiPriority w:val="99"/>
    <w:qFormat/>
    <w:rsid w:val="00802C43"/>
  </w:style>
  <w:style w:type="character" w:customStyle="1" w:styleId="ListLabel180">
    <w:name w:val="ListLabel 180"/>
    <w:uiPriority w:val="99"/>
    <w:qFormat/>
    <w:rsid w:val="00802C43"/>
  </w:style>
  <w:style w:type="character" w:customStyle="1" w:styleId="ListLabel181">
    <w:name w:val="ListLabel 181"/>
    <w:uiPriority w:val="99"/>
    <w:qFormat/>
    <w:rsid w:val="00802C43"/>
  </w:style>
  <w:style w:type="character" w:customStyle="1" w:styleId="ListLabel182">
    <w:name w:val="ListLabel 182"/>
    <w:uiPriority w:val="99"/>
    <w:qFormat/>
    <w:rsid w:val="00802C43"/>
  </w:style>
  <w:style w:type="character" w:customStyle="1" w:styleId="ListLabel183">
    <w:name w:val="ListLabel 183"/>
    <w:uiPriority w:val="99"/>
    <w:qFormat/>
    <w:rsid w:val="00802C43"/>
  </w:style>
  <w:style w:type="character" w:customStyle="1" w:styleId="ListLabel184">
    <w:name w:val="ListLabel 184"/>
    <w:uiPriority w:val="99"/>
    <w:qFormat/>
    <w:rsid w:val="00802C43"/>
  </w:style>
  <w:style w:type="character" w:customStyle="1" w:styleId="ListLabel185">
    <w:name w:val="ListLabel 185"/>
    <w:uiPriority w:val="99"/>
    <w:qFormat/>
    <w:rsid w:val="00802C43"/>
  </w:style>
  <w:style w:type="character" w:customStyle="1" w:styleId="ListLabel186">
    <w:name w:val="ListLabel 186"/>
    <w:uiPriority w:val="99"/>
    <w:qFormat/>
    <w:rsid w:val="00802C43"/>
    <w:rPr>
      <w:sz w:val="20"/>
    </w:rPr>
  </w:style>
  <w:style w:type="character" w:customStyle="1" w:styleId="ListLabel187">
    <w:name w:val="ListLabel 187"/>
    <w:uiPriority w:val="99"/>
    <w:qFormat/>
    <w:rsid w:val="00802C43"/>
  </w:style>
  <w:style w:type="character" w:customStyle="1" w:styleId="ListLabel188">
    <w:name w:val="ListLabel 188"/>
    <w:uiPriority w:val="99"/>
    <w:qFormat/>
    <w:rsid w:val="00802C43"/>
  </w:style>
  <w:style w:type="character" w:customStyle="1" w:styleId="ListLabel189">
    <w:name w:val="ListLabel 189"/>
    <w:uiPriority w:val="99"/>
    <w:qFormat/>
    <w:rsid w:val="00802C43"/>
  </w:style>
  <w:style w:type="character" w:customStyle="1" w:styleId="ListLabel190">
    <w:name w:val="ListLabel 190"/>
    <w:uiPriority w:val="99"/>
    <w:qFormat/>
    <w:rsid w:val="00802C43"/>
  </w:style>
  <w:style w:type="character" w:customStyle="1" w:styleId="ListLabel191">
    <w:name w:val="ListLabel 191"/>
    <w:uiPriority w:val="99"/>
    <w:qFormat/>
    <w:rsid w:val="00802C43"/>
  </w:style>
  <w:style w:type="character" w:customStyle="1" w:styleId="ListLabel192">
    <w:name w:val="ListLabel 192"/>
    <w:uiPriority w:val="99"/>
    <w:qFormat/>
    <w:rsid w:val="00802C43"/>
  </w:style>
  <w:style w:type="character" w:customStyle="1" w:styleId="ListLabel193">
    <w:name w:val="ListLabel 193"/>
    <w:uiPriority w:val="99"/>
    <w:qFormat/>
    <w:rsid w:val="00802C43"/>
  </w:style>
  <w:style w:type="character" w:customStyle="1" w:styleId="ListLabel194">
    <w:name w:val="ListLabel 194"/>
    <w:uiPriority w:val="99"/>
    <w:qFormat/>
    <w:rsid w:val="00802C43"/>
  </w:style>
  <w:style w:type="character" w:customStyle="1" w:styleId="ListLabel195">
    <w:name w:val="ListLabel 195"/>
    <w:uiPriority w:val="99"/>
    <w:qFormat/>
    <w:rsid w:val="00802C43"/>
    <w:rPr>
      <w:sz w:val="20"/>
    </w:rPr>
  </w:style>
  <w:style w:type="character" w:customStyle="1" w:styleId="ListLabel196">
    <w:name w:val="ListLabel 196"/>
    <w:uiPriority w:val="99"/>
    <w:qFormat/>
    <w:rsid w:val="00802C43"/>
  </w:style>
  <w:style w:type="character" w:customStyle="1" w:styleId="ListLabel197">
    <w:name w:val="ListLabel 197"/>
    <w:uiPriority w:val="99"/>
    <w:qFormat/>
    <w:rsid w:val="00802C43"/>
  </w:style>
  <w:style w:type="character" w:customStyle="1" w:styleId="ListLabel198">
    <w:name w:val="ListLabel 198"/>
    <w:uiPriority w:val="99"/>
    <w:qFormat/>
    <w:rsid w:val="00802C43"/>
  </w:style>
  <w:style w:type="character" w:customStyle="1" w:styleId="ListLabel199">
    <w:name w:val="ListLabel 199"/>
    <w:uiPriority w:val="99"/>
    <w:qFormat/>
    <w:rsid w:val="00802C43"/>
  </w:style>
  <w:style w:type="character" w:customStyle="1" w:styleId="ListLabel200">
    <w:name w:val="ListLabel 200"/>
    <w:uiPriority w:val="99"/>
    <w:qFormat/>
    <w:rsid w:val="00802C43"/>
  </w:style>
  <w:style w:type="character" w:customStyle="1" w:styleId="ListLabel201">
    <w:name w:val="ListLabel 201"/>
    <w:uiPriority w:val="99"/>
    <w:qFormat/>
    <w:rsid w:val="00802C43"/>
  </w:style>
  <w:style w:type="character" w:customStyle="1" w:styleId="ListLabel202">
    <w:name w:val="ListLabel 202"/>
    <w:uiPriority w:val="99"/>
    <w:qFormat/>
    <w:rsid w:val="00802C43"/>
  </w:style>
  <w:style w:type="character" w:customStyle="1" w:styleId="ListLabel203">
    <w:name w:val="ListLabel 203"/>
    <w:uiPriority w:val="99"/>
    <w:qFormat/>
    <w:rsid w:val="00802C43"/>
  </w:style>
  <w:style w:type="character" w:customStyle="1" w:styleId="ListLabel204">
    <w:name w:val="ListLabel 204"/>
    <w:uiPriority w:val="99"/>
    <w:qFormat/>
    <w:rsid w:val="00802C43"/>
  </w:style>
  <w:style w:type="character" w:customStyle="1" w:styleId="ListLabel205">
    <w:name w:val="ListLabel 205"/>
    <w:uiPriority w:val="99"/>
    <w:qFormat/>
    <w:rsid w:val="00802C43"/>
  </w:style>
  <w:style w:type="character" w:customStyle="1" w:styleId="ListLabel206">
    <w:name w:val="ListLabel 206"/>
    <w:uiPriority w:val="99"/>
    <w:qFormat/>
    <w:rsid w:val="00802C43"/>
  </w:style>
  <w:style w:type="character" w:customStyle="1" w:styleId="ListLabel207">
    <w:name w:val="ListLabel 207"/>
    <w:uiPriority w:val="99"/>
    <w:qFormat/>
    <w:rsid w:val="00802C43"/>
  </w:style>
  <w:style w:type="character" w:customStyle="1" w:styleId="ListLabel208">
    <w:name w:val="ListLabel 208"/>
    <w:uiPriority w:val="99"/>
    <w:qFormat/>
    <w:rsid w:val="00802C43"/>
  </w:style>
  <w:style w:type="character" w:customStyle="1" w:styleId="ListLabel209">
    <w:name w:val="ListLabel 209"/>
    <w:uiPriority w:val="99"/>
    <w:qFormat/>
    <w:rsid w:val="00802C43"/>
  </w:style>
  <w:style w:type="character" w:customStyle="1" w:styleId="ListLabel210">
    <w:name w:val="ListLabel 210"/>
    <w:uiPriority w:val="99"/>
    <w:qFormat/>
    <w:rsid w:val="00802C43"/>
  </w:style>
  <w:style w:type="character" w:customStyle="1" w:styleId="ListLabel211">
    <w:name w:val="ListLabel 211"/>
    <w:uiPriority w:val="99"/>
    <w:qFormat/>
    <w:rsid w:val="00802C43"/>
  </w:style>
  <w:style w:type="character" w:customStyle="1" w:styleId="ListLabel212">
    <w:name w:val="ListLabel 212"/>
    <w:uiPriority w:val="99"/>
    <w:qFormat/>
    <w:rsid w:val="00802C43"/>
  </w:style>
  <w:style w:type="character" w:customStyle="1" w:styleId="ListLabel213">
    <w:name w:val="ListLabel 213"/>
    <w:uiPriority w:val="99"/>
    <w:qFormat/>
    <w:rsid w:val="00802C43"/>
  </w:style>
  <w:style w:type="character" w:customStyle="1" w:styleId="ListLabel214">
    <w:name w:val="ListLabel 214"/>
    <w:uiPriority w:val="99"/>
    <w:qFormat/>
    <w:rsid w:val="00802C43"/>
  </w:style>
  <w:style w:type="character" w:customStyle="1" w:styleId="ListLabel215">
    <w:name w:val="ListLabel 215"/>
    <w:uiPriority w:val="99"/>
    <w:qFormat/>
    <w:rsid w:val="00802C43"/>
  </w:style>
  <w:style w:type="character" w:customStyle="1" w:styleId="ListLabel216">
    <w:name w:val="ListLabel 216"/>
    <w:uiPriority w:val="99"/>
    <w:qFormat/>
    <w:rsid w:val="00802C43"/>
  </w:style>
  <w:style w:type="character" w:customStyle="1" w:styleId="ListLabel217">
    <w:name w:val="ListLabel 217"/>
    <w:uiPriority w:val="99"/>
    <w:qFormat/>
    <w:rsid w:val="00802C43"/>
  </w:style>
  <w:style w:type="character" w:customStyle="1" w:styleId="ListLabel218">
    <w:name w:val="ListLabel 218"/>
    <w:uiPriority w:val="99"/>
    <w:qFormat/>
    <w:rsid w:val="00802C43"/>
  </w:style>
  <w:style w:type="character" w:customStyle="1" w:styleId="ListLabel219">
    <w:name w:val="ListLabel 219"/>
    <w:uiPriority w:val="99"/>
    <w:qFormat/>
    <w:rsid w:val="00802C43"/>
  </w:style>
  <w:style w:type="character" w:customStyle="1" w:styleId="ListLabel220">
    <w:name w:val="ListLabel 220"/>
    <w:uiPriority w:val="99"/>
    <w:qFormat/>
    <w:rsid w:val="00802C43"/>
  </w:style>
  <w:style w:type="character" w:customStyle="1" w:styleId="ListLabel221">
    <w:name w:val="ListLabel 221"/>
    <w:uiPriority w:val="99"/>
    <w:qFormat/>
    <w:rsid w:val="00802C43"/>
  </w:style>
  <w:style w:type="character" w:customStyle="1" w:styleId="ListLabel222">
    <w:name w:val="ListLabel 222"/>
    <w:uiPriority w:val="99"/>
    <w:qFormat/>
    <w:rsid w:val="00802C43"/>
  </w:style>
  <w:style w:type="character" w:customStyle="1" w:styleId="ListLabel223">
    <w:name w:val="ListLabel 223"/>
    <w:uiPriority w:val="99"/>
    <w:qFormat/>
    <w:rsid w:val="00802C43"/>
  </w:style>
  <w:style w:type="character" w:customStyle="1" w:styleId="ListLabel224">
    <w:name w:val="ListLabel 224"/>
    <w:uiPriority w:val="99"/>
    <w:qFormat/>
    <w:rsid w:val="00802C43"/>
  </w:style>
  <w:style w:type="character" w:customStyle="1" w:styleId="ListLabel225">
    <w:name w:val="ListLabel 225"/>
    <w:uiPriority w:val="99"/>
    <w:qFormat/>
    <w:rsid w:val="00802C43"/>
  </w:style>
  <w:style w:type="character" w:customStyle="1" w:styleId="ListLabel226">
    <w:name w:val="ListLabel 226"/>
    <w:uiPriority w:val="99"/>
    <w:qFormat/>
    <w:rsid w:val="00802C43"/>
    <w:rPr>
      <w:b/>
      <w:sz w:val="20"/>
    </w:rPr>
  </w:style>
  <w:style w:type="character" w:customStyle="1" w:styleId="ListLabel227">
    <w:name w:val="ListLabel 227"/>
    <w:uiPriority w:val="99"/>
    <w:qFormat/>
    <w:rsid w:val="00802C43"/>
  </w:style>
  <w:style w:type="character" w:customStyle="1" w:styleId="ListLabel228">
    <w:name w:val="ListLabel 228"/>
    <w:uiPriority w:val="99"/>
    <w:qFormat/>
    <w:rsid w:val="00802C43"/>
  </w:style>
  <w:style w:type="character" w:customStyle="1" w:styleId="ListLabel229">
    <w:name w:val="ListLabel 229"/>
    <w:uiPriority w:val="99"/>
    <w:qFormat/>
    <w:rsid w:val="00802C43"/>
  </w:style>
  <w:style w:type="character" w:customStyle="1" w:styleId="ListLabel230">
    <w:name w:val="ListLabel 230"/>
    <w:uiPriority w:val="99"/>
    <w:qFormat/>
    <w:rsid w:val="00802C43"/>
  </w:style>
  <w:style w:type="character" w:customStyle="1" w:styleId="ListLabel231">
    <w:name w:val="ListLabel 231"/>
    <w:uiPriority w:val="99"/>
    <w:qFormat/>
    <w:rsid w:val="00802C43"/>
  </w:style>
  <w:style w:type="character" w:customStyle="1" w:styleId="ListLabel232">
    <w:name w:val="ListLabel 232"/>
    <w:uiPriority w:val="99"/>
    <w:qFormat/>
    <w:rsid w:val="00802C43"/>
  </w:style>
  <w:style w:type="character" w:customStyle="1" w:styleId="ListLabel233">
    <w:name w:val="ListLabel 233"/>
    <w:uiPriority w:val="99"/>
    <w:qFormat/>
    <w:rsid w:val="00802C43"/>
  </w:style>
  <w:style w:type="character" w:customStyle="1" w:styleId="ListLabel234">
    <w:name w:val="ListLabel 234"/>
    <w:uiPriority w:val="99"/>
    <w:qFormat/>
    <w:rsid w:val="00802C43"/>
  </w:style>
  <w:style w:type="character" w:customStyle="1" w:styleId="ListLabel235">
    <w:name w:val="ListLabel 235"/>
    <w:uiPriority w:val="99"/>
    <w:qFormat/>
    <w:rsid w:val="00802C43"/>
    <w:rPr>
      <w:sz w:val="20"/>
    </w:rPr>
  </w:style>
  <w:style w:type="character" w:customStyle="1" w:styleId="ListLabel236">
    <w:name w:val="ListLabel 236"/>
    <w:uiPriority w:val="99"/>
    <w:qFormat/>
    <w:rsid w:val="00802C43"/>
  </w:style>
  <w:style w:type="character" w:customStyle="1" w:styleId="ListLabel237">
    <w:name w:val="ListLabel 237"/>
    <w:uiPriority w:val="99"/>
    <w:qFormat/>
    <w:rsid w:val="00802C43"/>
  </w:style>
  <w:style w:type="character" w:customStyle="1" w:styleId="ListLabel238">
    <w:name w:val="ListLabel 238"/>
    <w:uiPriority w:val="99"/>
    <w:qFormat/>
    <w:rsid w:val="00802C43"/>
  </w:style>
  <w:style w:type="character" w:customStyle="1" w:styleId="ListLabel239">
    <w:name w:val="ListLabel 239"/>
    <w:uiPriority w:val="99"/>
    <w:qFormat/>
    <w:rsid w:val="00802C43"/>
  </w:style>
  <w:style w:type="character" w:customStyle="1" w:styleId="ListLabel240">
    <w:name w:val="ListLabel 240"/>
    <w:uiPriority w:val="99"/>
    <w:qFormat/>
    <w:rsid w:val="00802C43"/>
  </w:style>
  <w:style w:type="character" w:customStyle="1" w:styleId="ListLabel241">
    <w:name w:val="ListLabel 241"/>
    <w:uiPriority w:val="99"/>
    <w:qFormat/>
    <w:rsid w:val="00802C43"/>
  </w:style>
  <w:style w:type="character" w:customStyle="1" w:styleId="ListLabel242">
    <w:name w:val="ListLabel 242"/>
    <w:uiPriority w:val="99"/>
    <w:qFormat/>
    <w:rsid w:val="00802C43"/>
  </w:style>
  <w:style w:type="character" w:customStyle="1" w:styleId="ListLabel243">
    <w:name w:val="ListLabel 243"/>
    <w:uiPriority w:val="99"/>
    <w:qFormat/>
    <w:rsid w:val="00802C43"/>
  </w:style>
  <w:style w:type="character" w:customStyle="1" w:styleId="ListLabel244">
    <w:name w:val="ListLabel 244"/>
    <w:uiPriority w:val="99"/>
    <w:qFormat/>
    <w:rsid w:val="00802C43"/>
    <w:rPr>
      <w:sz w:val="20"/>
    </w:rPr>
  </w:style>
  <w:style w:type="character" w:customStyle="1" w:styleId="ListLabel245">
    <w:name w:val="ListLabel 245"/>
    <w:uiPriority w:val="99"/>
    <w:qFormat/>
    <w:rsid w:val="00802C43"/>
  </w:style>
  <w:style w:type="character" w:customStyle="1" w:styleId="ListLabel246">
    <w:name w:val="ListLabel 246"/>
    <w:uiPriority w:val="99"/>
    <w:qFormat/>
    <w:rsid w:val="00802C43"/>
  </w:style>
  <w:style w:type="character" w:customStyle="1" w:styleId="ListLabel247">
    <w:name w:val="ListLabel 247"/>
    <w:uiPriority w:val="99"/>
    <w:qFormat/>
    <w:rsid w:val="00802C43"/>
  </w:style>
  <w:style w:type="character" w:customStyle="1" w:styleId="ListLabel248">
    <w:name w:val="ListLabel 248"/>
    <w:uiPriority w:val="99"/>
    <w:qFormat/>
    <w:rsid w:val="00802C43"/>
  </w:style>
  <w:style w:type="character" w:customStyle="1" w:styleId="ListLabel249">
    <w:name w:val="ListLabel 249"/>
    <w:uiPriority w:val="99"/>
    <w:qFormat/>
    <w:rsid w:val="00802C43"/>
  </w:style>
  <w:style w:type="character" w:customStyle="1" w:styleId="ListLabel250">
    <w:name w:val="ListLabel 250"/>
    <w:uiPriority w:val="99"/>
    <w:qFormat/>
    <w:rsid w:val="00802C43"/>
  </w:style>
  <w:style w:type="character" w:customStyle="1" w:styleId="ListLabel251">
    <w:name w:val="ListLabel 251"/>
    <w:uiPriority w:val="99"/>
    <w:qFormat/>
    <w:rsid w:val="00802C43"/>
  </w:style>
  <w:style w:type="character" w:customStyle="1" w:styleId="ListLabel252">
    <w:name w:val="ListLabel 252"/>
    <w:uiPriority w:val="99"/>
    <w:qFormat/>
    <w:rsid w:val="00802C43"/>
  </w:style>
  <w:style w:type="character" w:customStyle="1" w:styleId="ListLabel253">
    <w:name w:val="ListLabel 253"/>
    <w:uiPriority w:val="99"/>
    <w:qFormat/>
    <w:rsid w:val="00802C43"/>
    <w:rPr>
      <w:sz w:val="20"/>
    </w:rPr>
  </w:style>
  <w:style w:type="character" w:customStyle="1" w:styleId="ListLabel254">
    <w:name w:val="ListLabel 254"/>
    <w:uiPriority w:val="99"/>
    <w:qFormat/>
    <w:rsid w:val="00802C43"/>
  </w:style>
  <w:style w:type="character" w:customStyle="1" w:styleId="ListLabel255">
    <w:name w:val="ListLabel 255"/>
    <w:uiPriority w:val="99"/>
    <w:qFormat/>
    <w:rsid w:val="00802C43"/>
  </w:style>
  <w:style w:type="character" w:customStyle="1" w:styleId="ListLabel256">
    <w:name w:val="ListLabel 256"/>
    <w:uiPriority w:val="99"/>
    <w:qFormat/>
    <w:rsid w:val="00802C43"/>
  </w:style>
  <w:style w:type="character" w:customStyle="1" w:styleId="ListLabel257">
    <w:name w:val="ListLabel 257"/>
    <w:uiPriority w:val="99"/>
    <w:qFormat/>
    <w:rsid w:val="00802C43"/>
  </w:style>
  <w:style w:type="character" w:customStyle="1" w:styleId="ListLabel258">
    <w:name w:val="ListLabel 258"/>
    <w:uiPriority w:val="99"/>
    <w:qFormat/>
    <w:rsid w:val="00802C43"/>
  </w:style>
  <w:style w:type="character" w:customStyle="1" w:styleId="ListLabel259">
    <w:name w:val="ListLabel 259"/>
    <w:uiPriority w:val="99"/>
    <w:qFormat/>
    <w:rsid w:val="00802C43"/>
  </w:style>
  <w:style w:type="character" w:customStyle="1" w:styleId="ListLabel260">
    <w:name w:val="ListLabel 260"/>
    <w:uiPriority w:val="99"/>
    <w:qFormat/>
    <w:rsid w:val="00802C43"/>
  </w:style>
  <w:style w:type="character" w:customStyle="1" w:styleId="ListLabel261">
    <w:name w:val="ListLabel 261"/>
    <w:uiPriority w:val="99"/>
    <w:qFormat/>
    <w:rsid w:val="00802C43"/>
  </w:style>
  <w:style w:type="character" w:customStyle="1" w:styleId="ListLabel262">
    <w:name w:val="ListLabel 262"/>
    <w:uiPriority w:val="99"/>
    <w:qFormat/>
    <w:rsid w:val="00802C43"/>
    <w:rPr>
      <w:sz w:val="20"/>
    </w:rPr>
  </w:style>
  <w:style w:type="character" w:customStyle="1" w:styleId="ListLabel263">
    <w:name w:val="ListLabel 263"/>
    <w:uiPriority w:val="99"/>
    <w:qFormat/>
    <w:rsid w:val="00802C43"/>
  </w:style>
  <w:style w:type="character" w:customStyle="1" w:styleId="ListLabel264">
    <w:name w:val="ListLabel 264"/>
    <w:uiPriority w:val="99"/>
    <w:qFormat/>
    <w:rsid w:val="00802C43"/>
  </w:style>
  <w:style w:type="character" w:customStyle="1" w:styleId="ListLabel265">
    <w:name w:val="ListLabel 265"/>
    <w:uiPriority w:val="99"/>
    <w:qFormat/>
    <w:rsid w:val="00802C43"/>
  </w:style>
  <w:style w:type="character" w:customStyle="1" w:styleId="ListLabel266">
    <w:name w:val="ListLabel 266"/>
    <w:uiPriority w:val="99"/>
    <w:qFormat/>
    <w:rsid w:val="00802C43"/>
  </w:style>
  <w:style w:type="character" w:customStyle="1" w:styleId="ListLabel267">
    <w:name w:val="ListLabel 267"/>
    <w:uiPriority w:val="99"/>
    <w:qFormat/>
    <w:rsid w:val="00802C43"/>
  </w:style>
  <w:style w:type="character" w:customStyle="1" w:styleId="ListLabel268">
    <w:name w:val="ListLabel 268"/>
    <w:uiPriority w:val="99"/>
    <w:qFormat/>
    <w:rsid w:val="00802C43"/>
  </w:style>
  <w:style w:type="character" w:customStyle="1" w:styleId="ListLabel269">
    <w:name w:val="ListLabel 269"/>
    <w:uiPriority w:val="99"/>
    <w:qFormat/>
    <w:rsid w:val="00802C43"/>
  </w:style>
  <w:style w:type="character" w:customStyle="1" w:styleId="ListLabel270">
    <w:name w:val="ListLabel 270"/>
    <w:uiPriority w:val="99"/>
    <w:qFormat/>
    <w:rsid w:val="00802C43"/>
  </w:style>
  <w:style w:type="character" w:customStyle="1" w:styleId="ListLabel271">
    <w:name w:val="ListLabel 271"/>
    <w:uiPriority w:val="99"/>
    <w:qFormat/>
    <w:rsid w:val="00802C43"/>
    <w:rPr>
      <w:sz w:val="20"/>
    </w:rPr>
  </w:style>
  <w:style w:type="character" w:customStyle="1" w:styleId="ListLabel272">
    <w:name w:val="ListLabel 272"/>
    <w:uiPriority w:val="99"/>
    <w:qFormat/>
    <w:rsid w:val="00802C43"/>
  </w:style>
  <w:style w:type="character" w:customStyle="1" w:styleId="ListLabel273">
    <w:name w:val="ListLabel 273"/>
    <w:uiPriority w:val="99"/>
    <w:qFormat/>
    <w:rsid w:val="00802C43"/>
  </w:style>
  <w:style w:type="character" w:customStyle="1" w:styleId="ListLabel274">
    <w:name w:val="ListLabel 274"/>
    <w:uiPriority w:val="99"/>
    <w:qFormat/>
    <w:rsid w:val="00802C43"/>
  </w:style>
  <w:style w:type="character" w:customStyle="1" w:styleId="ListLabel275">
    <w:name w:val="ListLabel 275"/>
    <w:uiPriority w:val="99"/>
    <w:qFormat/>
    <w:rsid w:val="00802C43"/>
  </w:style>
  <w:style w:type="character" w:customStyle="1" w:styleId="ListLabel276">
    <w:name w:val="ListLabel 276"/>
    <w:uiPriority w:val="99"/>
    <w:qFormat/>
    <w:rsid w:val="00802C43"/>
  </w:style>
  <w:style w:type="character" w:customStyle="1" w:styleId="ListLabel277">
    <w:name w:val="ListLabel 277"/>
    <w:uiPriority w:val="99"/>
    <w:qFormat/>
    <w:rsid w:val="00802C43"/>
  </w:style>
  <w:style w:type="character" w:customStyle="1" w:styleId="ListLabel278">
    <w:name w:val="ListLabel 278"/>
    <w:uiPriority w:val="99"/>
    <w:qFormat/>
    <w:rsid w:val="00802C43"/>
  </w:style>
  <w:style w:type="character" w:customStyle="1" w:styleId="ListLabel279">
    <w:name w:val="ListLabel 279"/>
    <w:uiPriority w:val="99"/>
    <w:qFormat/>
    <w:rsid w:val="00802C43"/>
  </w:style>
  <w:style w:type="character" w:customStyle="1" w:styleId="ListLabel280">
    <w:name w:val="ListLabel 280"/>
    <w:uiPriority w:val="99"/>
    <w:qFormat/>
    <w:rsid w:val="00802C43"/>
    <w:rPr>
      <w:sz w:val="20"/>
    </w:rPr>
  </w:style>
  <w:style w:type="character" w:customStyle="1" w:styleId="ListLabel281">
    <w:name w:val="ListLabel 281"/>
    <w:uiPriority w:val="99"/>
    <w:qFormat/>
    <w:rsid w:val="00802C43"/>
  </w:style>
  <w:style w:type="character" w:customStyle="1" w:styleId="ListLabel282">
    <w:name w:val="ListLabel 282"/>
    <w:uiPriority w:val="99"/>
    <w:qFormat/>
    <w:rsid w:val="00802C43"/>
  </w:style>
  <w:style w:type="character" w:customStyle="1" w:styleId="ListLabel283">
    <w:name w:val="ListLabel 283"/>
    <w:uiPriority w:val="99"/>
    <w:qFormat/>
    <w:rsid w:val="00802C43"/>
  </w:style>
  <w:style w:type="character" w:customStyle="1" w:styleId="ListLabel284">
    <w:name w:val="ListLabel 284"/>
    <w:uiPriority w:val="99"/>
    <w:qFormat/>
    <w:rsid w:val="00802C43"/>
  </w:style>
  <w:style w:type="character" w:customStyle="1" w:styleId="ListLabel285">
    <w:name w:val="ListLabel 285"/>
    <w:uiPriority w:val="99"/>
    <w:qFormat/>
    <w:rsid w:val="00802C43"/>
  </w:style>
  <w:style w:type="character" w:customStyle="1" w:styleId="ListLabel286">
    <w:name w:val="ListLabel 286"/>
    <w:uiPriority w:val="99"/>
    <w:qFormat/>
    <w:rsid w:val="00802C43"/>
  </w:style>
  <w:style w:type="character" w:customStyle="1" w:styleId="ListLabel287">
    <w:name w:val="ListLabel 287"/>
    <w:uiPriority w:val="99"/>
    <w:qFormat/>
    <w:rsid w:val="00802C43"/>
  </w:style>
  <w:style w:type="character" w:customStyle="1" w:styleId="ListLabel288">
    <w:name w:val="ListLabel 288"/>
    <w:uiPriority w:val="99"/>
    <w:qFormat/>
    <w:rsid w:val="00802C43"/>
  </w:style>
  <w:style w:type="character" w:customStyle="1" w:styleId="ListLabel289">
    <w:name w:val="ListLabel 289"/>
    <w:uiPriority w:val="99"/>
    <w:qFormat/>
    <w:rsid w:val="00802C43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802C43"/>
  </w:style>
  <w:style w:type="character" w:customStyle="1" w:styleId="ListLabel291">
    <w:name w:val="ListLabel 291"/>
    <w:uiPriority w:val="99"/>
    <w:qFormat/>
    <w:rsid w:val="00802C43"/>
  </w:style>
  <w:style w:type="character" w:customStyle="1" w:styleId="ListLabel292">
    <w:name w:val="ListLabel 292"/>
    <w:uiPriority w:val="99"/>
    <w:qFormat/>
    <w:rsid w:val="00802C43"/>
  </w:style>
  <w:style w:type="character" w:customStyle="1" w:styleId="ListLabel293">
    <w:name w:val="ListLabel 293"/>
    <w:uiPriority w:val="99"/>
    <w:qFormat/>
    <w:rsid w:val="00802C43"/>
  </w:style>
  <w:style w:type="character" w:customStyle="1" w:styleId="ListLabel294">
    <w:name w:val="ListLabel 294"/>
    <w:uiPriority w:val="99"/>
    <w:qFormat/>
    <w:rsid w:val="00802C43"/>
  </w:style>
  <w:style w:type="character" w:customStyle="1" w:styleId="ListLabel295">
    <w:name w:val="ListLabel 295"/>
    <w:uiPriority w:val="99"/>
    <w:qFormat/>
    <w:rsid w:val="00802C43"/>
  </w:style>
  <w:style w:type="character" w:customStyle="1" w:styleId="ListLabel296">
    <w:name w:val="ListLabel 296"/>
    <w:uiPriority w:val="99"/>
    <w:qFormat/>
    <w:rsid w:val="00802C43"/>
  </w:style>
  <w:style w:type="character" w:customStyle="1" w:styleId="ListLabel297">
    <w:name w:val="ListLabel 297"/>
    <w:uiPriority w:val="99"/>
    <w:qFormat/>
    <w:rsid w:val="00802C43"/>
  </w:style>
  <w:style w:type="character" w:customStyle="1" w:styleId="ListLabel298">
    <w:name w:val="ListLabel 298"/>
    <w:uiPriority w:val="99"/>
    <w:qFormat/>
    <w:rsid w:val="00802C43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802C43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802C43"/>
    <w:rPr>
      <w:b/>
    </w:rPr>
  </w:style>
  <w:style w:type="character" w:customStyle="1" w:styleId="ListLabel299">
    <w:name w:val="ListLabel 299"/>
    <w:uiPriority w:val="99"/>
    <w:qFormat/>
    <w:rsid w:val="00802C43"/>
    <w:rPr>
      <w:sz w:val="20"/>
    </w:rPr>
  </w:style>
  <w:style w:type="character" w:customStyle="1" w:styleId="ListLabel300">
    <w:name w:val="ListLabel 300"/>
    <w:uiPriority w:val="99"/>
    <w:qFormat/>
    <w:rsid w:val="00802C43"/>
  </w:style>
  <w:style w:type="character" w:customStyle="1" w:styleId="ListLabel301">
    <w:name w:val="ListLabel 301"/>
    <w:uiPriority w:val="99"/>
    <w:qFormat/>
    <w:rsid w:val="00802C43"/>
  </w:style>
  <w:style w:type="character" w:customStyle="1" w:styleId="ListLabel302">
    <w:name w:val="ListLabel 302"/>
    <w:uiPriority w:val="99"/>
    <w:qFormat/>
    <w:rsid w:val="00802C43"/>
  </w:style>
  <w:style w:type="character" w:customStyle="1" w:styleId="ListLabel303">
    <w:name w:val="ListLabel 303"/>
    <w:uiPriority w:val="99"/>
    <w:qFormat/>
    <w:rsid w:val="00802C43"/>
  </w:style>
  <w:style w:type="character" w:customStyle="1" w:styleId="ListLabel304">
    <w:name w:val="ListLabel 304"/>
    <w:uiPriority w:val="99"/>
    <w:qFormat/>
    <w:rsid w:val="00802C43"/>
  </w:style>
  <w:style w:type="character" w:customStyle="1" w:styleId="ListLabel305">
    <w:name w:val="ListLabel 305"/>
    <w:uiPriority w:val="99"/>
    <w:qFormat/>
    <w:rsid w:val="00802C43"/>
  </w:style>
  <w:style w:type="character" w:customStyle="1" w:styleId="ListLabel306">
    <w:name w:val="ListLabel 306"/>
    <w:uiPriority w:val="99"/>
    <w:qFormat/>
    <w:rsid w:val="00802C43"/>
  </w:style>
  <w:style w:type="character" w:customStyle="1" w:styleId="ListLabel307">
    <w:name w:val="ListLabel 307"/>
    <w:uiPriority w:val="99"/>
    <w:qFormat/>
    <w:rsid w:val="00802C43"/>
  </w:style>
  <w:style w:type="character" w:customStyle="1" w:styleId="ListLabel308">
    <w:name w:val="ListLabel 308"/>
    <w:uiPriority w:val="99"/>
    <w:qFormat/>
    <w:rsid w:val="00802C43"/>
    <w:rPr>
      <w:sz w:val="20"/>
    </w:rPr>
  </w:style>
  <w:style w:type="character" w:customStyle="1" w:styleId="ListLabel309">
    <w:name w:val="ListLabel 309"/>
    <w:uiPriority w:val="99"/>
    <w:qFormat/>
    <w:rsid w:val="00802C43"/>
    <w:rPr>
      <w:sz w:val="20"/>
    </w:rPr>
  </w:style>
  <w:style w:type="character" w:customStyle="1" w:styleId="ListLabel310">
    <w:name w:val="ListLabel 310"/>
    <w:uiPriority w:val="99"/>
    <w:qFormat/>
    <w:rsid w:val="00802C43"/>
  </w:style>
  <w:style w:type="character" w:customStyle="1" w:styleId="ListLabel311">
    <w:name w:val="ListLabel 311"/>
    <w:uiPriority w:val="99"/>
    <w:qFormat/>
    <w:rsid w:val="00802C43"/>
  </w:style>
  <w:style w:type="character" w:customStyle="1" w:styleId="ListLabel312">
    <w:name w:val="ListLabel 312"/>
    <w:uiPriority w:val="99"/>
    <w:qFormat/>
    <w:rsid w:val="00802C43"/>
  </w:style>
  <w:style w:type="character" w:customStyle="1" w:styleId="ListLabel313">
    <w:name w:val="ListLabel 313"/>
    <w:uiPriority w:val="99"/>
    <w:qFormat/>
    <w:rsid w:val="00802C43"/>
  </w:style>
  <w:style w:type="character" w:customStyle="1" w:styleId="ListLabel314">
    <w:name w:val="ListLabel 314"/>
    <w:uiPriority w:val="99"/>
    <w:qFormat/>
    <w:rsid w:val="00802C43"/>
  </w:style>
  <w:style w:type="character" w:customStyle="1" w:styleId="ListLabel315">
    <w:name w:val="ListLabel 315"/>
    <w:uiPriority w:val="99"/>
    <w:qFormat/>
    <w:rsid w:val="00802C43"/>
  </w:style>
  <w:style w:type="character" w:customStyle="1" w:styleId="ListLabel316">
    <w:name w:val="ListLabel 316"/>
    <w:uiPriority w:val="99"/>
    <w:qFormat/>
    <w:rsid w:val="00802C43"/>
  </w:style>
  <w:style w:type="character" w:customStyle="1" w:styleId="ListLabel317">
    <w:name w:val="ListLabel 317"/>
    <w:uiPriority w:val="99"/>
    <w:qFormat/>
    <w:rsid w:val="00802C43"/>
  </w:style>
  <w:style w:type="character" w:customStyle="1" w:styleId="ListLabel318">
    <w:name w:val="ListLabel 318"/>
    <w:uiPriority w:val="99"/>
    <w:qFormat/>
    <w:rsid w:val="00802C43"/>
    <w:rPr>
      <w:sz w:val="20"/>
    </w:rPr>
  </w:style>
  <w:style w:type="character" w:customStyle="1" w:styleId="ListLabel319">
    <w:name w:val="ListLabel 319"/>
    <w:uiPriority w:val="99"/>
    <w:qFormat/>
    <w:rsid w:val="00802C43"/>
  </w:style>
  <w:style w:type="character" w:customStyle="1" w:styleId="ListLabel320">
    <w:name w:val="ListLabel 320"/>
    <w:uiPriority w:val="99"/>
    <w:qFormat/>
    <w:rsid w:val="00802C43"/>
  </w:style>
  <w:style w:type="character" w:customStyle="1" w:styleId="ListLabel321">
    <w:name w:val="ListLabel 321"/>
    <w:uiPriority w:val="99"/>
    <w:qFormat/>
    <w:rsid w:val="00802C43"/>
  </w:style>
  <w:style w:type="character" w:customStyle="1" w:styleId="ListLabel322">
    <w:name w:val="ListLabel 322"/>
    <w:uiPriority w:val="99"/>
    <w:qFormat/>
    <w:rsid w:val="00802C43"/>
  </w:style>
  <w:style w:type="character" w:customStyle="1" w:styleId="ListLabel323">
    <w:name w:val="ListLabel 323"/>
    <w:uiPriority w:val="99"/>
    <w:qFormat/>
    <w:rsid w:val="00802C43"/>
  </w:style>
  <w:style w:type="character" w:customStyle="1" w:styleId="ListLabel324">
    <w:name w:val="ListLabel 324"/>
    <w:uiPriority w:val="99"/>
    <w:qFormat/>
    <w:rsid w:val="00802C43"/>
  </w:style>
  <w:style w:type="character" w:customStyle="1" w:styleId="ListLabel325">
    <w:name w:val="ListLabel 325"/>
    <w:uiPriority w:val="99"/>
    <w:qFormat/>
    <w:rsid w:val="00802C43"/>
  </w:style>
  <w:style w:type="character" w:customStyle="1" w:styleId="ListLabel326">
    <w:name w:val="ListLabel 326"/>
    <w:uiPriority w:val="99"/>
    <w:qFormat/>
    <w:rsid w:val="00802C43"/>
  </w:style>
  <w:style w:type="character" w:customStyle="1" w:styleId="ListLabel327">
    <w:name w:val="ListLabel 327"/>
    <w:uiPriority w:val="99"/>
    <w:qFormat/>
    <w:rsid w:val="00802C43"/>
    <w:rPr>
      <w:b/>
      <w:sz w:val="20"/>
    </w:rPr>
  </w:style>
  <w:style w:type="character" w:customStyle="1" w:styleId="ListLabel328">
    <w:name w:val="ListLabel 328"/>
    <w:uiPriority w:val="99"/>
    <w:qFormat/>
    <w:rsid w:val="00802C43"/>
  </w:style>
  <w:style w:type="character" w:customStyle="1" w:styleId="ListLabel329">
    <w:name w:val="ListLabel 329"/>
    <w:uiPriority w:val="99"/>
    <w:qFormat/>
    <w:rsid w:val="00802C43"/>
  </w:style>
  <w:style w:type="character" w:customStyle="1" w:styleId="ListLabel330">
    <w:name w:val="ListLabel 330"/>
    <w:uiPriority w:val="99"/>
    <w:qFormat/>
    <w:rsid w:val="00802C43"/>
  </w:style>
  <w:style w:type="character" w:customStyle="1" w:styleId="ListLabel331">
    <w:name w:val="ListLabel 331"/>
    <w:uiPriority w:val="99"/>
    <w:qFormat/>
    <w:rsid w:val="00802C43"/>
  </w:style>
  <w:style w:type="character" w:customStyle="1" w:styleId="ListLabel332">
    <w:name w:val="ListLabel 332"/>
    <w:uiPriority w:val="99"/>
    <w:qFormat/>
    <w:rsid w:val="00802C43"/>
  </w:style>
  <w:style w:type="character" w:customStyle="1" w:styleId="ListLabel333">
    <w:name w:val="ListLabel 333"/>
    <w:uiPriority w:val="99"/>
    <w:qFormat/>
    <w:rsid w:val="00802C43"/>
  </w:style>
  <w:style w:type="character" w:customStyle="1" w:styleId="ListLabel334">
    <w:name w:val="ListLabel 334"/>
    <w:uiPriority w:val="99"/>
    <w:qFormat/>
    <w:rsid w:val="00802C43"/>
  </w:style>
  <w:style w:type="character" w:customStyle="1" w:styleId="ListLabel335">
    <w:name w:val="ListLabel 335"/>
    <w:uiPriority w:val="99"/>
    <w:qFormat/>
    <w:rsid w:val="00802C43"/>
  </w:style>
  <w:style w:type="character" w:customStyle="1" w:styleId="ListLabel336">
    <w:name w:val="ListLabel 336"/>
    <w:uiPriority w:val="99"/>
    <w:qFormat/>
    <w:rsid w:val="00802C43"/>
    <w:rPr>
      <w:sz w:val="20"/>
    </w:rPr>
  </w:style>
  <w:style w:type="character" w:customStyle="1" w:styleId="ListLabel337">
    <w:name w:val="ListLabel 337"/>
    <w:uiPriority w:val="99"/>
    <w:qFormat/>
    <w:rsid w:val="00802C43"/>
  </w:style>
  <w:style w:type="character" w:customStyle="1" w:styleId="ListLabel338">
    <w:name w:val="ListLabel 338"/>
    <w:uiPriority w:val="99"/>
    <w:qFormat/>
    <w:rsid w:val="00802C43"/>
  </w:style>
  <w:style w:type="character" w:customStyle="1" w:styleId="ListLabel339">
    <w:name w:val="ListLabel 339"/>
    <w:uiPriority w:val="99"/>
    <w:qFormat/>
    <w:rsid w:val="00802C43"/>
  </w:style>
  <w:style w:type="character" w:customStyle="1" w:styleId="ListLabel340">
    <w:name w:val="ListLabel 340"/>
    <w:uiPriority w:val="99"/>
    <w:qFormat/>
    <w:rsid w:val="00802C43"/>
  </w:style>
  <w:style w:type="character" w:customStyle="1" w:styleId="ListLabel341">
    <w:name w:val="ListLabel 341"/>
    <w:uiPriority w:val="99"/>
    <w:qFormat/>
    <w:rsid w:val="00802C43"/>
  </w:style>
  <w:style w:type="character" w:customStyle="1" w:styleId="ListLabel342">
    <w:name w:val="ListLabel 342"/>
    <w:uiPriority w:val="99"/>
    <w:qFormat/>
    <w:rsid w:val="00802C43"/>
  </w:style>
  <w:style w:type="character" w:customStyle="1" w:styleId="ListLabel343">
    <w:name w:val="ListLabel 343"/>
    <w:uiPriority w:val="99"/>
    <w:qFormat/>
    <w:rsid w:val="00802C43"/>
  </w:style>
  <w:style w:type="character" w:customStyle="1" w:styleId="ListLabel344">
    <w:name w:val="ListLabel 344"/>
    <w:uiPriority w:val="99"/>
    <w:qFormat/>
    <w:rsid w:val="00802C43"/>
  </w:style>
  <w:style w:type="character" w:customStyle="1" w:styleId="ListLabel345">
    <w:name w:val="ListLabel 345"/>
    <w:uiPriority w:val="99"/>
    <w:qFormat/>
    <w:rsid w:val="00802C43"/>
    <w:rPr>
      <w:sz w:val="20"/>
    </w:rPr>
  </w:style>
  <w:style w:type="character" w:customStyle="1" w:styleId="ListLabel346">
    <w:name w:val="ListLabel 346"/>
    <w:uiPriority w:val="99"/>
    <w:qFormat/>
    <w:rsid w:val="00802C43"/>
  </w:style>
  <w:style w:type="character" w:customStyle="1" w:styleId="ListLabel347">
    <w:name w:val="ListLabel 347"/>
    <w:uiPriority w:val="99"/>
    <w:qFormat/>
    <w:rsid w:val="00802C43"/>
  </w:style>
  <w:style w:type="character" w:customStyle="1" w:styleId="ListLabel348">
    <w:name w:val="ListLabel 348"/>
    <w:uiPriority w:val="99"/>
    <w:qFormat/>
    <w:rsid w:val="00802C43"/>
  </w:style>
  <w:style w:type="character" w:customStyle="1" w:styleId="ListLabel349">
    <w:name w:val="ListLabel 349"/>
    <w:uiPriority w:val="99"/>
    <w:qFormat/>
    <w:rsid w:val="00802C43"/>
  </w:style>
  <w:style w:type="character" w:customStyle="1" w:styleId="ListLabel350">
    <w:name w:val="ListLabel 350"/>
    <w:uiPriority w:val="99"/>
    <w:qFormat/>
    <w:rsid w:val="00802C43"/>
  </w:style>
  <w:style w:type="character" w:customStyle="1" w:styleId="ListLabel351">
    <w:name w:val="ListLabel 351"/>
    <w:uiPriority w:val="99"/>
    <w:qFormat/>
    <w:rsid w:val="00802C43"/>
  </w:style>
  <w:style w:type="character" w:customStyle="1" w:styleId="ListLabel352">
    <w:name w:val="ListLabel 352"/>
    <w:uiPriority w:val="99"/>
    <w:qFormat/>
    <w:rsid w:val="00802C43"/>
  </w:style>
  <w:style w:type="character" w:customStyle="1" w:styleId="ListLabel353">
    <w:name w:val="ListLabel 353"/>
    <w:uiPriority w:val="99"/>
    <w:qFormat/>
    <w:rsid w:val="00802C43"/>
  </w:style>
  <w:style w:type="character" w:customStyle="1" w:styleId="ListLabel354">
    <w:name w:val="ListLabel 354"/>
    <w:uiPriority w:val="99"/>
    <w:qFormat/>
    <w:rsid w:val="00802C43"/>
    <w:rPr>
      <w:sz w:val="20"/>
    </w:rPr>
  </w:style>
  <w:style w:type="character" w:customStyle="1" w:styleId="ListLabel355">
    <w:name w:val="ListLabel 355"/>
    <w:uiPriority w:val="99"/>
    <w:qFormat/>
    <w:rsid w:val="00802C43"/>
  </w:style>
  <w:style w:type="character" w:customStyle="1" w:styleId="ListLabel356">
    <w:name w:val="ListLabel 356"/>
    <w:uiPriority w:val="99"/>
    <w:qFormat/>
    <w:rsid w:val="00802C43"/>
  </w:style>
  <w:style w:type="character" w:customStyle="1" w:styleId="ListLabel357">
    <w:name w:val="ListLabel 357"/>
    <w:uiPriority w:val="99"/>
    <w:qFormat/>
    <w:rsid w:val="00802C43"/>
  </w:style>
  <w:style w:type="character" w:customStyle="1" w:styleId="ListLabel358">
    <w:name w:val="ListLabel 358"/>
    <w:uiPriority w:val="99"/>
    <w:qFormat/>
    <w:rsid w:val="00802C43"/>
  </w:style>
  <w:style w:type="character" w:customStyle="1" w:styleId="ListLabel359">
    <w:name w:val="ListLabel 359"/>
    <w:uiPriority w:val="99"/>
    <w:qFormat/>
    <w:rsid w:val="00802C43"/>
  </w:style>
  <w:style w:type="character" w:customStyle="1" w:styleId="ListLabel360">
    <w:name w:val="ListLabel 360"/>
    <w:uiPriority w:val="99"/>
    <w:qFormat/>
    <w:rsid w:val="00802C43"/>
  </w:style>
  <w:style w:type="character" w:customStyle="1" w:styleId="ListLabel361">
    <w:name w:val="ListLabel 361"/>
    <w:uiPriority w:val="99"/>
    <w:qFormat/>
    <w:rsid w:val="00802C43"/>
  </w:style>
  <w:style w:type="character" w:customStyle="1" w:styleId="ListLabel362">
    <w:name w:val="ListLabel 362"/>
    <w:uiPriority w:val="99"/>
    <w:qFormat/>
    <w:rsid w:val="00802C43"/>
  </w:style>
  <w:style w:type="character" w:customStyle="1" w:styleId="ListLabel363">
    <w:name w:val="ListLabel 363"/>
    <w:uiPriority w:val="99"/>
    <w:qFormat/>
    <w:rsid w:val="00802C43"/>
    <w:rPr>
      <w:sz w:val="20"/>
    </w:rPr>
  </w:style>
  <w:style w:type="character" w:customStyle="1" w:styleId="ListLabel364">
    <w:name w:val="ListLabel 364"/>
    <w:uiPriority w:val="99"/>
    <w:qFormat/>
    <w:rsid w:val="00802C43"/>
  </w:style>
  <w:style w:type="character" w:customStyle="1" w:styleId="ListLabel365">
    <w:name w:val="ListLabel 365"/>
    <w:uiPriority w:val="99"/>
    <w:qFormat/>
    <w:rsid w:val="00802C43"/>
  </w:style>
  <w:style w:type="character" w:customStyle="1" w:styleId="ListLabel366">
    <w:name w:val="ListLabel 366"/>
    <w:uiPriority w:val="99"/>
    <w:qFormat/>
    <w:rsid w:val="00802C43"/>
  </w:style>
  <w:style w:type="character" w:customStyle="1" w:styleId="ListLabel367">
    <w:name w:val="ListLabel 367"/>
    <w:uiPriority w:val="99"/>
    <w:qFormat/>
    <w:rsid w:val="00802C43"/>
  </w:style>
  <w:style w:type="character" w:customStyle="1" w:styleId="ListLabel368">
    <w:name w:val="ListLabel 368"/>
    <w:uiPriority w:val="99"/>
    <w:qFormat/>
    <w:rsid w:val="00802C43"/>
  </w:style>
  <w:style w:type="character" w:customStyle="1" w:styleId="ListLabel369">
    <w:name w:val="ListLabel 369"/>
    <w:uiPriority w:val="99"/>
    <w:qFormat/>
    <w:rsid w:val="00802C43"/>
  </w:style>
  <w:style w:type="character" w:customStyle="1" w:styleId="ListLabel370">
    <w:name w:val="ListLabel 370"/>
    <w:uiPriority w:val="99"/>
    <w:qFormat/>
    <w:rsid w:val="00802C43"/>
  </w:style>
  <w:style w:type="character" w:customStyle="1" w:styleId="ListLabel371">
    <w:name w:val="ListLabel 371"/>
    <w:uiPriority w:val="99"/>
    <w:qFormat/>
    <w:rsid w:val="00802C43"/>
  </w:style>
  <w:style w:type="character" w:customStyle="1" w:styleId="ListLabel372">
    <w:name w:val="ListLabel 372"/>
    <w:uiPriority w:val="99"/>
    <w:qFormat/>
    <w:rsid w:val="00802C43"/>
    <w:rPr>
      <w:sz w:val="20"/>
    </w:rPr>
  </w:style>
  <w:style w:type="character" w:customStyle="1" w:styleId="ListLabel373">
    <w:name w:val="ListLabel 373"/>
    <w:uiPriority w:val="99"/>
    <w:qFormat/>
    <w:rsid w:val="00802C43"/>
  </w:style>
  <w:style w:type="character" w:customStyle="1" w:styleId="ListLabel374">
    <w:name w:val="ListLabel 374"/>
    <w:uiPriority w:val="99"/>
    <w:qFormat/>
    <w:rsid w:val="00802C43"/>
  </w:style>
  <w:style w:type="character" w:customStyle="1" w:styleId="ListLabel375">
    <w:name w:val="ListLabel 375"/>
    <w:uiPriority w:val="99"/>
    <w:qFormat/>
    <w:rsid w:val="00802C43"/>
  </w:style>
  <w:style w:type="character" w:customStyle="1" w:styleId="ListLabel376">
    <w:name w:val="ListLabel 376"/>
    <w:uiPriority w:val="99"/>
    <w:qFormat/>
    <w:rsid w:val="00802C43"/>
  </w:style>
  <w:style w:type="character" w:customStyle="1" w:styleId="ListLabel377">
    <w:name w:val="ListLabel 377"/>
    <w:uiPriority w:val="99"/>
    <w:qFormat/>
    <w:rsid w:val="00802C43"/>
  </w:style>
  <w:style w:type="character" w:customStyle="1" w:styleId="ListLabel378">
    <w:name w:val="ListLabel 378"/>
    <w:uiPriority w:val="99"/>
    <w:qFormat/>
    <w:rsid w:val="00802C43"/>
  </w:style>
  <w:style w:type="character" w:customStyle="1" w:styleId="ListLabel379">
    <w:name w:val="ListLabel 379"/>
    <w:uiPriority w:val="99"/>
    <w:qFormat/>
    <w:rsid w:val="00802C43"/>
  </w:style>
  <w:style w:type="character" w:customStyle="1" w:styleId="ListLabel380">
    <w:name w:val="ListLabel 380"/>
    <w:uiPriority w:val="99"/>
    <w:qFormat/>
    <w:rsid w:val="00802C43"/>
  </w:style>
  <w:style w:type="character" w:customStyle="1" w:styleId="ListLabel381">
    <w:name w:val="ListLabel 381"/>
    <w:uiPriority w:val="99"/>
    <w:qFormat/>
    <w:rsid w:val="00802C43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802C43"/>
  </w:style>
  <w:style w:type="character" w:customStyle="1" w:styleId="ListLabel383">
    <w:name w:val="ListLabel 383"/>
    <w:uiPriority w:val="99"/>
    <w:qFormat/>
    <w:rsid w:val="00802C43"/>
  </w:style>
  <w:style w:type="character" w:customStyle="1" w:styleId="ListLabel384">
    <w:name w:val="ListLabel 384"/>
    <w:uiPriority w:val="99"/>
    <w:qFormat/>
    <w:rsid w:val="00802C43"/>
  </w:style>
  <w:style w:type="character" w:customStyle="1" w:styleId="ListLabel385">
    <w:name w:val="ListLabel 385"/>
    <w:uiPriority w:val="99"/>
    <w:qFormat/>
    <w:rsid w:val="00802C43"/>
  </w:style>
  <w:style w:type="character" w:customStyle="1" w:styleId="ListLabel386">
    <w:name w:val="ListLabel 386"/>
    <w:uiPriority w:val="99"/>
    <w:qFormat/>
    <w:rsid w:val="00802C43"/>
  </w:style>
  <w:style w:type="character" w:customStyle="1" w:styleId="ListLabel387">
    <w:name w:val="ListLabel 387"/>
    <w:uiPriority w:val="99"/>
    <w:qFormat/>
    <w:rsid w:val="00802C43"/>
  </w:style>
  <w:style w:type="character" w:customStyle="1" w:styleId="ListLabel388">
    <w:name w:val="ListLabel 388"/>
    <w:uiPriority w:val="99"/>
    <w:qFormat/>
    <w:rsid w:val="00802C43"/>
  </w:style>
  <w:style w:type="character" w:customStyle="1" w:styleId="ListLabel389">
    <w:name w:val="ListLabel 389"/>
    <w:uiPriority w:val="99"/>
    <w:qFormat/>
    <w:rsid w:val="00802C43"/>
  </w:style>
  <w:style w:type="character" w:customStyle="1" w:styleId="ListLabel390">
    <w:name w:val="ListLabel 390"/>
    <w:uiPriority w:val="99"/>
    <w:qFormat/>
    <w:rsid w:val="00802C43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802C43"/>
  </w:style>
  <w:style w:type="character" w:customStyle="1" w:styleId="ListLabel392">
    <w:name w:val="ListLabel 392"/>
    <w:uiPriority w:val="99"/>
    <w:qFormat/>
    <w:rsid w:val="00802C43"/>
  </w:style>
  <w:style w:type="character" w:customStyle="1" w:styleId="ListLabel393">
    <w:name w:val="ListLabel 393"/>
    <w:uiPriority w:val="99"/>
    <w:qFormat/>
    <w:rsid w:val="00802C43"/>
  </w:style>
  <w:style w:type="character" w:customStyle="1" w:styleId="ListLabel394">
    <w:name w:val="ListLabel 394"/>
    <w:uiPriority w:val="99"/>
    <w:qFormat/>
    <w:rsid w:val="00802C43"/>
  </w:style>
  <w:style w:type="character" w:customStyle="1" w:styleId="ListLabel395">
    <w:name w:val="ListLabel 395"/>
    <w:uiPriority w:val="99"/>
    <w:qFormat/>
    <w:rsid w:val="00802C43"/>
  </w:style>
  <w:style w:type="character" w:customStyle="1" w:styleId="ListLabel396">
    <w:name w:val="ListLabel 396"/>
    <w:uiPriority w:val="99"/>
    <w:qFormat/>
    <w:rsid w:val="00802C43"/>
  </w:style>
  <w:style w:type="character" w:customStyle="1" w:styleId="ListLabel397">
    <w:name w:val="ListLabel 397"/>
    <w:uiPriority w:val="99"/>
    <w:qFormat/>
    <w:rsid w:val="00802C43"/>
  </w:style>
  <w:style w:type="character" w:customStyle="1" w:styleId="ListLabel398">
    <w:name w:val="ListLabel 398"/>
    <w:uiPriority w:val="99"/>
    <w:qFormat/>
    <w:rsid w:val="00802C43"/>
  </w:style>
  <w:style w:type="paragraph" w:customStyle="1" w:styleId="Caption1">
    <w:name w:val="Caption1"/>
    <w:basedOn w:val="a2"/>
    <w:uiPriority w:val="99"/>
    <w:qFormat/>
    <w:rsid w:val="00802C4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802C4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802C4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802C4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802C4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802C4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802C4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802C4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802C4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802C4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802C4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802C4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802C4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802C43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802C43"/>
    <w:rPr>
      <w:sz w:val="16"/>
    </w:rPr>
  </w:style>
  <w:style w:type="paragraph" w:customStyle="1" w:styleId="7f1">
    <w:name w:val="Знак7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802C43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802C43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802C43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802C4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802C43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802C4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802C4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802C4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802C4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802C4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802C4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802C43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802C43"/>
    <w:rPr>
      <w:sz w:val="16"/>
      <w:lang w:val="ru-RU" w:eastAsia="ru-RU"/>
    </w:rPr>
  </w:style>
  <w:style w:type="character" w:customStyle="1" w:styleId="1890">
    <w:name w:val="Знак Знак189"/>
    <w:uiPriority w:val="99"/>
    <w:rsid w:val="00802C43"/>
    <w:rPr>
      <w:rFonts w:ascii="Courier New" w:hAnsi="Courier New"/>
    </w:rPr>
  </w:style>
  <w:style w:type="character" w:customStyle="1" w:styleId="931">
    <w:name w:val="Знак Знак93"/>
    <w:uiPriority w:val="99"/>
    <w:locked/>
    <w:rsid w:val="00802C43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802C43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802C43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802C43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802C43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802C4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802C4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802C43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802C43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802C4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802C43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802C4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802C4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802C4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802C4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802C4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802C43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802C4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802C43"/>
    <w:rPr>
      <w:sz w:val="24"/>
    </w:rPr>
  </w:style>
  <w:style w:type="character" w:customStyle="1" w:styleId="6f7">
    <w:name w:val="Слабое выделение6"/>
    <w:uiPriority w:val="99"/>
    <w:rsid w:val="00802C43"/>
    <w:rPr>
      <w:i/>
      <w:color w:val="808080"/>
    </w:rPr>
  </w:style>
  <w:style w:type="character" w:customStyle="1" w:styleId="21f7">
    <w:name w:val="Знак21"/>
    <w:uiPriority w:val="99"/>
    <w:rsid w:val="00802C43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802C43"/>
  </w:style>
  <w:style w:type="character" w:customStyle="1" w:styleId="5f9">
    <w:name w:val="Замещающий текст5"/>
    <w:uiPriority w:val="99"/>
    <w:rsid w:val="00802C43"/>
    <w:rPr>
      <w:color w:val="808080"/>
    </w:rPr>
  </w:style>
  <w:style w:type="character" w:customStyle="1" w:styleId="6f8">
    <w:name w:val="Сильное выделение6"/>
    <w:uiPriority w:val="99"/>
    <w:rsid w:val="00802C43"/>
    <w:rPr>
      <w:b/>
    </w:rPr>
  </w:style>
  <w:style w:type="character" w:customStyle="1" w:styleId="4fd">
    <w:name w:val="Основной текст с отступом Знак4"/>
    <w:uiPriority w:val="99"/>
    <w:semiHidden/>
    <w:rsid w:val="00802C43"/>
    <w:rPr>
      <w:sz w:val="24"/>
    </w:rPr>
  </w:style>
  <w:style w:type="character" w:customStyle="1" w:styleId="2013">
    <w:name w:val="Знак Знак2013"/>
    <w:uiPriority w:val="99"/>
    <w:rsid w:val="00802C43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802C4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802C4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802C4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802C4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802C4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802C43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802C4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802C43"/>
    <w:rPr>
      <w:i/>
      <w:color w:val="808080"/>
    </w:rPr>
  </w:style>
  <w:style w:type="character" w:customStyle="1" w:styleId="6fb">
    <w:name w:val="Основной шрифт абзаца6"/>
    <w:uiPriority w:val="99"/>
    <w:rsid w:val="00802C43"/>
  </w:style>
  <w:style w:type="character" w:customStyle="1" w:styleId="6fc">
    <w:name w:val="Замещающий текст6"/>
    <w:uiPriority w:val="99"/>
    <w:rsid w:val="00802C43"/>
    <w:rPr>
      <w:color w:val="808080"/>
    </w:rPr>
  </w:style>
  <w:style w:type="character" w:customStyle="1" w:styleId="7f6">
    <w:name w:val="Сильное выделение7"/>
    <w:uiPriority w:val="99"/>
    <w:rsid w:val="00802C43"/>
    <w:rPr>
      <w:b/>
    </w:rPr>
  </w:style>
  <w:style w:type="character" w:customStyle="1" w:styleId="b-sharetext">
    <w:name w:val="b-share__text"/>
    <w:basedOn w:val="a3"/>
    <w:uiPriority w:val="99"/>
    <w:rsid w:val="00802C43"/>
    <w:rPr>
      <w:rFonts w:cs="Times New Roman"/>
    </w:rPr>
  </w:style>
  <w:style w:type="character" w:customStyle="1" w:styleId="2017">
    <w:name w:val="Знак Знак2017"/>
    <w:uiPriority w:val="99"/>
    <w:rsid w:val="00802C43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802C4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802C4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802C4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802C4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802C4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80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802C43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802C4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802C4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802C4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802C43"/>
    <w:rPr>
      <w:i/>
      <w:color w:val="808080"/>
    </w:rPr>
  </w:style>
  <w:style w:type="character" w:customStyle="1" w:styleId="7f9">
    <w:name w:val="Основной шрифт абзаца7"/>
    <w:uiPriority w:val="99"/>
    <w:rsid w:val="00802C43"/>
  </w:style>
  <w:style w:type="character" w:customStyle="1" w:styleId="7fa">
    <w:name w:val="Замещающий текст7"/>
    <w:uiPriority w:val="99"/>
    <w:rsid w:val="00802C43"/>
    <w:rPr>
      <w:color w:val="808080"/>
    </w:rPr>
  </w:style>
  <w:style w:type="character" w:customStyle="1" w:styleId="8f0">
    <w:name w:val="Сильное выделение8"/>
    <w:uiPriority w:val="99"/>
    <w:rsid w:val="00802C43"/>
    <w:rPr>
      <w:b/>
    </w:rPr>
  </w:style>
  <w:style w:type="paragraph" w:customStyle="1" w:styleId="Heading43">
    <w:name w:val="Heading 43"/>
    <w:basedOn w:val="a2"/>
    <w:next w:val="a2"/>
    <w:uiPriority w:val="99"/>
    <w:rsid w:val="00802C4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802C4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802C4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802C4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802C4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802C4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802C4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802C4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802C4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802C4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802C4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802C4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802C4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802C4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802C43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802C43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802C43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802C43"/>
    <w:rPr>
      <w:b/>
      <w:smallCaps/>
      <w:spacing w:val="5"/>
    </w:rPr>
  </w:style>
  <w:style w:type="character" w:customStyle="1" w:styleId="3940">
    <w:name w:val="Знак Знак394"/>
    <w:uiPriority w:val="99"/>
    <w:rsid w:val="00802C43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802C43"/>
    <w:rPr>
      <w:b/>
      <w:sz w:val="28"/>
    </w:rPr>
  </w:style>
  <w:style w:type="character" w:customStyle="1" w:styleId="3740">
    <w:name w:val="Знак Знак374"/>
    <w:uiPriority w:val="99"/>
    <w:rsid w:val="00802C43"/>
    <w:rPr>
      <w:b/>
      <w:i/>
      <w:sz w:val="26"/>
    </w:rPr>
  </w:style>
  <w:style w:type="character" w:customStyle="1" w:styleId="3640">
    <w:name w:val="Знак Знак364"/>
    <w:uiPriority w:val="99"/>
    <w:rsid w:val="00802C43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802C43"/>
    <w:rPr>
      <w:sz w:val="24"/>
      <w:lang w:val="ru-RU" w:eastAsia="ru-RU"/>
    </w:rPr>
  </w:style>
  <w:style w:type="character" w:customStyle="1" w:styleId="3440">
    <w:name w:val="Знак Знак344"/>
    <w:uiPriority w:val="99"/>
    <w:rsid w:val="00802C43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802C43"/>
    <w:rPr>
      <w:sz w:val="16"/>
    </w:rPr>
  </w:style>
  <w:style w:type="character" w:customStyle="1" w:styleId="3150">
    <w:name w:val="Знак Знак315"/>
    <w:uiPriority w:val="99"/>
    <w:rsid w:val="00802C43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802C43"/>
    <w:rPr>
      <w:sz w:val="24"/>
    </w:rPr>
  </w:style>
  <w:style w:type="character" w:customStyle="1" w:styleId="2940">
    <w:name w:val="Знак Знак294"/>
    <w:uiPriority w:val="99"/>
    <w:rsid w:val="00802C43"/>
    <w:rPr>
      <w:sz w:val="24"/>
    </w:rPr>
  </w:style>
  <w:style w:type="character" w:customStyle="1" w:styleId="714">
    <w:name w:val="Знак Знак714"/>
    <w:uiPriority w:val="99"/>
    <w:rsid w:val="00802C43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802C43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802C43"/>
    <w:rPr>
      <w:rFonts w:ascii="Tahoma" w:hAnsi="Tahoma"/>
    </w:rPr>
  </w:style>
  <w:style w:type="character" w:customStyle="1" w:styleId="2740">
    <w:name w:val="Знак Знак274"/>
    <w:uiPriority w:val="99"/>
    <w:rsid w:val="00802C43"/>
    <w:rPr>
      <w:sz w:val="24"/>
    </w:rPr>
  </w:style>
  <w:style w:type="character" w:customStyle="1" w:styleId="1010">
    <w:name w:val="Знак Знак1010"/>
    <w:uiPriority w:val="99"/>
    <w:locked/>
    <w:rsid w:val="00802C43"/>
    <w:rPr>
      <w:sz w:val="16"/>
      <w:lang w:val="ru-RU" w:eastAsia="ru-RU"/>
    </w:rPr>
  </w:style>
  <w:style w:type="character" w:customStyle="1" w:styleId="628">
    <w:name w:val="Знак Знак628"/>
    <w:uiPriority w:val="99"/>
    <w:rsid w:val="00802C43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802C43"/>
    <w:rPr>
      <w:sz w:val="24"/>
      <w:lang w:val="en-US"/>
    </w:rPr>
  </w:style>
  <w:style w:type="character" w:customStyle="1" w:styleId="1240">
    <w:name w:val="Знак Знак124"/>
    <w:uiPriority w:val="99"/>
    <w:rsid w:val="00802C43"/>
    <w:rPr>
      <w:sz w:val="16"/>
    </w:rPr>
  </w:style>
  <w:style w:type="character" w:customStyle="1" w:styleId="1360">
    <w:name w:val="Знак Знак136"/>
    <w:uiPriority w:val="99"/>
    <w:rsid w:val="00802C43"/>
    <w:rPr>
      <w:lang w:val="ru-RU" w:eastAsia="ru-RU"/>
    </w:rPr>
  </w:style>
  <w:style w:type="character" w:customStyle="1" w:styleId="1611">
    <w:name w:val="Знак Знак1611"/>
    <w:uiPriority w:val="99"/>
    <w:locked/>
    <w:rsid w:val="00802C43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802C43"/>
    <w:rPr>
      <w:sz w:val="24"/>
    </w:rPr>
  </w:style>
  <w:style w:type="character" w:customStyle="1" w:styleId="13d">
    <w:name w:val="Знак Знак Знак13"/>
    <w:uiPriority w:val="99"/>
    <w:rsid w:val="00802C43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802C43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802C43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802C43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802C43"/>
    <w:rPr>
      <w:rFonts w:ascii="Courier New" w:hAnsi="Courier New"/>
    </w:rPr>
  </w:style>
  <w:style w:type="character" w:customStyle="1" w:styleId="17100">
    <w:name w:val="Знак Знак1710"/>
    <w:uiPriority w:val="99"/>
    <w:rsid w:val="00802C43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802C43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802C43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802C43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802C43"/>
    <w:rPr>
      <w:b/>
      <w:sz w:val="28"/>
    </w:rPr>
  </w:style>
  <w:style w:type="character" w:customStyle="1" w:styleId="41100">
    <w:name w:val="Знак Знак4110"/>
    <w:uiPriority w:val="99"/>
    <w:locked/>
    <w:rsid w:val="00802C43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802C4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802C43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802C43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802C43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802C43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802C43"/>
    <w:rPr>
      <w:sz w:val="24"/>
    </w:rPr>
  </w:style>
  <w:style w:type="character" w:customStyle="1" w:styleId="51110">
    <w:name w:val="Знак Знак5111"/>
    <w:uiPriority w:val="99"/>
    <w:locked/>
    <w:rsid w:val="00802C43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802C43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802C43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802C43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802C43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802C43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802C43"/>
    <w:rPr>
      <w:sz w:val="16"/>
    </w:rPr>
  </w:style>
  <w:style w:type="character" w:customStyle="1" w:styleId="5010">
    <w:name w:val="Знак Знак5010"/>
    <w:uiPriority w:val="99"/>
    <w:locked/>
    <w:rsid w:val="00802C43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802C43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802C43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802C43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802C43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802C43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802C43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802C43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802C43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802C43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802C43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802C43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802C43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802C43"/>
    <w:rPr>
      <w:lang w:val="ru-RU" w:eastAsia="ru-RU"/>
    </w:rPr>
  </w:style>
  <w:style w:type="character" w:customStyle="1" w:styleId="564">
    <w:name w:val="Знак Знак564"/>
    <w:uiPriority w:val="99"/>
    <w:locked/>
    <w:rsid w:val="00802C43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802C43"/>
    <w:rPr>
      <w:sz w:val="24"/>
      <w:lang w:val="en-US" w:eastAsia="ru-RU"/>
    </w:rPr>
  </w:style>
  <w:style w:type="character" w:customStyle="1" w:styleId="6740">
    <w:name w:val="Знак Знак674"/>
    <w:uiPriority w:val="99"/>
    <w:rsid w:val="00802C43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802C43"/>
    <w:rPr>
      <w:b/>
      <w:sz w:val="28"/>
    </w:rPr>
  </w:style>
  <w:style w:type="character" w:customStyle="1" w:styleId="704">
    <w:name w:val="Знак Знак704"/>
    <w:uiPriority w:val="99"/>
    <w:rsid w:val="00802C43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802C43"/>
    <w:rPr>
      <w:b/>
      <w:sz w:val="28"/>
    </w:rPr>
  </w:style>
  <w:style w:type="character" w:customStyle="1" w:styleId="6840">
    <w:name w:val="Знак Знак684"/>
    <w:uiPriority w:val="99"/>
    <w:rsid w:val="00802C43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802C4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802C4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802C43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802C4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802C43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802C43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802C43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802C43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802C43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802C43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802C4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802C43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802C4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802C43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802C43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802C43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802C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802C4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802C43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802C43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802C4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802C4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802C4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802C43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802C4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802C4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802C4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802C43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802C4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802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802C43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802C43"/>
    <w:rPr>
      <w:color w:val="808080"/>
    </w:rPr>
  </w:style>
  <w:style w:type="character" w:customStyle="1" w:styleId="21f9">
    <w:name w:val="Основной шрифт абзаца21"/>
    <w:uiPriority w:val="99"/>
    <w:rsid w:val="00802C43"/>
  </w:style>
  <w:style w:type="character" w:customStyle="1" w:styleId="2214">
    <w:name w:val="Знак2 Знак Знак21"/>
    <w:uiPriority w:val="99"/>
    <w:locked/>
    <w:rsid w:val="00802C43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802C4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802C4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802C4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802C43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802C43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802C43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802C43"/>
    <w:rPr>
      <w:rFonts w:cs="Times New Roman"/>
    </w:rPr>
  </w:style>
  <w:style w:type="character" w:customStyle="1" w:styleId="cxdhlk">
    <w:name w:val="cxdhlk"/>
    <w:basedOn w:val="a3"/>
    <w:uiPriority w:val="99"/>
    <w:rsid w:val="00802C43"/>
    <w:rPr>
      <w:rFonts w:cs="Times New Roman"/>
    </w:rPr>
  </w:style>
  <w:style w:type="paragraph" w:customStyle="1" w:styleId="ftvvlh">
    <w:name w:val="ftvvlh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802C43"/>
    <w:rPr>
      <w:rFonts w:cs="Times New Roman"/>
    </w:rPr>
  </w:style>
  <w:style w:type="character" w:customStyle="1" w:styleId="duvqdt">
    <w:name w:val="duvqdt"/>
    <w:basedOn w:val="a3"/>
    <w:uiPriority w:val="99"/>
    <w:rsid w:val="00802C43"/>
    <w:rPr>
      <w:rFonts w:cs="Times New Roman"/>
    </w:rPr>
  </w:style>
  <w:style w:type="character" w:customStyle="1" w:styleId="titlesmall">
    <w:name w:val="title_small"/>
    <w:basedOn w:val="a3"/>
    <w:uiPriority w:val="99"/>
    <w:rsid w:val="00802C43"/>
    <w:rPr>
      <w:rFonts w:cs="Times New Roman"/>
    </w:rPr>
  </w:style>
  <w:style w:type="character" w:customStyle="1" w:styleId="2ffffb">
    <w:name w:val="Заголовок2"/>
    <w:basedOn w:val="a3"/>
    <w:uiPriority w:val="99"/>
    <w:rsid w:val="00802C43"/>
    <w:rPr>
      <w:rFonts w:cs="Times New Roman"/>
    </w:rPr>
  </w:style>
  <w:style w:type="character" w:customStyle="1" w:styleId="titlesmallgrey">
    <w:name w:val="title_small_grey"/>
    <w:basedOn w:val="a3"/>
    <w:uiPriority w:val="99"/>
    <w:rsid w:val="00802C43"/>
    <w:rPr>
      <w:rFonts w:cs="Times New Roman"/>
    </w:rPr>
  </w:style>
  <w:style w:type="character" w:customStyle="1" w:styleId="cstatopen-btn">
    <w:name w:val="c_statopen-btn"/>
    <w:basedOn w:val="a3"/>
    <w:uiPriority w:val="99"/>
    <w:rsid w:val="00802C43"/>
    <w:rPr>
      <w:rFonts w:cs="Times New Roman"/>
    </w:rPr>
  </w:style>
  <w:style w:type="character" w:customStyle="1" w:styleId="kc-title">
    <w:name w:val="kc-title"/>
    <w:basedOn w:val="a3"/>
    <w:uiPriority w:val="99"/>
    <w:rsid w:val="00802C43"/>
    <w:rPr>
      <w:rFonts w:cs="Times New Roman"/>
    </w:rPr>
  </w:style>
  <w:style w:type="paragraph" w:customStyle="1" w:styleId="author-name">
    <w:name w:val="author-name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802C43"/>
    <w:rPr>
      <w:rFonts w:cs="Times New Roman"/>
    </w:rPr>
  </w:style>
  <w:style w:type="paragraph" w:customStyle="1" w:styleId="s30">
    <w:name w:val="s_3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802C4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802C43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802C43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802C43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802C43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802C43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802C43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802C43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802C43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802C43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802C43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802C43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802C4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802C43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802C43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802C4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802C43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802C43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802C4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802C43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802C43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802C43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802C43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802C4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802C43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802C43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802C43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802C43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802C43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802C43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802C4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802C43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802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80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802C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802C4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802C43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802C43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802C43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802C43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802C43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802C43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802C43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802C43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802C43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802C43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802C43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802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s://arb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66016" TargetMode="External"/><Relationship Id="rId12" Type="http://schemas.openxmlformats.org/officeDocument/2006/relationships/hyperlink" Target="http://www.infolex.narod.ru/gpl_gnu/gplrus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ibrary.roweb.online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elibrary.ru" TargetMode="External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sf-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8252</Words>
  <Characters>47042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23</cp:revision>
  <dcterms:created xsi:type="dcterms:W3CDTF">2022-01-27T13:25:00Z</dcterms:created>
  <dcterms:modified xsi:type="dcterms:W3CDTF">2023-04-24T18:41:00Z</dcterms:modified>
</cp:coreProperties>
</file>